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176" w:type="dxa"/>
        <w:tblLayout w:type="fixed"/>
        <w:tblLook w:val="0000"/>
      </w:tblPr>
      <w:tblGrid>
        <w:gridCol w:w="3828"/>
        <w:gridCol w:w="5670"/>
      </w:tblGrid>
      <w:tr w:rsidR="002654EB" w:rsidRPr="00090767" w:rsidTr="00145C24">
        <w:tc>
          <w:tcPr>
            <w:tcW w:w="3828" w:type="dxa"/>
          </w:tcPr>
          <w:p w:rsidR="002654EB" w:rsidRPr="00090767" w:rsidRDefault="002654EB" w:rsidP="00145C24">
            <w:pPr>
              <w:jc w:val="center"/>
              <w:rPr>
                <w:rFonts w:cs="Times New Roman"/>
                <w:bCs/>
                <w:szCs w:val="26"/>
              </w:rPr>
            </w:pPr>
            <w:r w:rsidRPr="00090767">
              <w:rPr>
                <w:rFonts w:cs="Times New Roman"/>
                <w:bCs/>
                <w:szCs w:val="26"/>
              </w:rPr>
              <w:t>UBND TỈNH THÁI NGUYÊN</w:t>
            </w:r>
          </w:p>
          <w:p w:rsidR="002654EB" w:rsidRPr="00090767" w:rsidRDefault="00EB3926" w:rsidP="00145C24">
            <w:pPr>
              <w:jc w:val="center"/>
              <w:rPr>
                <w:rFonts w:cs="Times New Roman"/>
                <w:b/>
                <w:bCs/>
                <w:sz w:val="28"/>
                <w:szCs w:val="28"/>
              </w:rPr>
            </w:pPr>
            <w:r w:rsidRPr="00EB3926">
              <w:rPr>
                <w:rFonts w:cs="Times New Roman"/>
                <w:b/>
                <w:bCs/>
                <w:noProof/>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59.85pt;margin-top:18.35pt;width:54.7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"/>
              </w:pict>
            </w:r>
            <w:r w:rsidR="002654EB" w:rsidRPr="00090767">
              <w:rPr>
                <w:rFonts w:cs="Times New Roman"/>
                <w:b/>
                <w:bCs/>
                <w:sz w:val="28"/>
                <w:szCs w:val="28"/>
              </w:rPr>
              <w:t xml:space="preserve">SỞ XÂY </w:t>
            </w:r>
            <w:r w:rsidR="002654EB" w:rsidRPr="00090767">
              <w:rPr>
                <w:rFonts w:cs="Times New Roman"/>
                <w:b/>
                <w:bCs/>
                <w:szCs w:val="26"/>
              </w:rPr>
              <w:t>DỰNG</w:t>
            </w:r>
          </w:p>
          <w:p w:rsidR="002654EB" w:rsidRPr="00090767" w:rsidRDefault="002654EB" w:rsidP="005124D4">
            <w:pPr>
              <w:spacing w:before="120"/>
              <w:jc w:val="center"/>
              <w:rPr>
                <w:rFonts w:cs="Times New Roman"/>
                <w:sz w:val="28"/>
                <w:szCs w:val="28"/>
              </w:rPr>
            </w:pPr>
            <w:r w:rsidRPr="00090767">
              <w:rPr>
                <w:rFonts w:cs="Times New Roman"/>
                <w:sz w:val="28"/>
                <w:szCs w:val="28"/>
              </w:rPr>
              <w:t>Số:           /TTr-SXD</w:t>
            </w:r>
          </w:p>
          <w:p w:rsidR="002E46DD" w:rsidRPr="00090767" w:rsidRDefault="00EB3926" w:rsidP="00145C24">
            <w:pPr>
              <w:jc w:val="center"/>
              <w:rPr>
                <w:rFonts w:cs="Times New Roman"/>
                <w:sz w:val="28"/>
                <w:szCs w:val="28"/>
              </w:rPr>
            </w:pPr>
            <w:r w:rsidRPr="00EB3926">
              <w:rPr>
                <w:rFonts w:cs="Times New Roman"/>
                <w:b/>
                <w:bCs/>
                <w:noProof/>
              </w:rPr>
              <w:pict>
                <v:rect id="Rectangle 5" o:spid="_x0000_s1029" style="position:absolute;left:0;text-align:left;margin-left:46.75pt;margin-top:8.9pt;width:77.25pt;height:23.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" fillcolor="white [3201]" strokecolor="black [3213]" strokeweight="1pt">
                  <v:textbox>
                    <w:txbxContent>
                      <w:p w:rsidR="00F631DB" w:rsidRPr="005F7E6C" w:rsidRDefault="00F631DB" w:rsidP="00F631DB">
                        <w:pPr>
                          <w:jc w:val="center"/>
                          <w:rPr>
                            <w:b/>
                            <w:bCs/>
                          </w:rPr>
                        </w:pPr>
                        <w:r w:rsidRPr="005F7E6C">
                          <w:rPr>
                            <w:b/>
                            <w:bCs/>
                          </w:rPr>
                          <w:t>DỰ THẢO</w:t>
                        </w:r>
                      </w:p>
                    </w:txbxContent>
                  </v:textbox>
                </v:rect>
              </w:pict>
            </w:r>
          </w:p>
          <w:p w:rsidR="002654EB" w:rsidRPr="00090767" w:rsidRDefault="002654EB" w:rsidP="00145C24">
            <w:pPr>
              <w:jc w:val="center"/>
              <w:rPr>
                <w:rFonts w:cs="Times New Roman"/>
                <w:sz w:val="28"/>
                <w:szCs w:val="28"/>
              </w:rPr>
            </w:pPr>
          </w:p>
        </w:tc>
        <w:tc>
          <w:tcPr>
            <w:tcW w:w="5670" w:type="dxa"/>
          </w:tcPr>
          <w:p w:rsidR="002654EB" w:rsidRPr="00090767" w:rsidRDefault="002654EB" w:rsidP="00145C24">
            <w:pPr>
              <w:jc w:val="center"/>
              <w:rPr>
                <w:rFonts w:cs="Times New Roman"/>
                <w:b/>
                <w:bCs/>
                <w:szCs w:val="26"/>
              </w:rPr>
            </w:pPr>
            <w:r w:rsidRPr="00090767">
              <w:rPr>
                <w:rFonts w:cs="Times New Roman"/>
                <w:b/>
                <w:bCs/>
                <w:szCs w:val="26"/>
              </w:rPr>
              <w:t>CỘNG HÒA XÃ HỘI CHỦ NGHĨA VIỆT NAM</w:t>
            </w:r>
          </w:p>
          <w:p w:rsidR="002654EB" w:rsidRPr="00090767" w:rsidRDefault="00EB3926" w:rsidP="005124D4">
            <w:pPr>
              <w:jc w:val="center"/>
              <w:rPr>
                <w:rFonts w:cs="Times New Roman"/>
                <w:b/>
                <w:bCs/>
                <w:sz w:val="28"/>
                <w:szCs w:val="28"/>
              </w:rPr>
            </w:pPr>
            <w:r w:rsidRPr="00EB3926">
              <w:rPr>
                <w:rFonts w:cs="Times New Roman"/>
                <w:noProof/>
                <w:sz w:val="20"/>
              </w:rPr>
              <w:pict>
                <v:shape id="Straight Arrow Connector 1" o:spid="_x0000_s1028" type="#_x0000_t32" style="position:absolute;left:0;text-align:left;margin-left:50.5pt;margin-top:18.9pt;width:170.2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"/>
              </w:pict>
            </w:r>
            <w:r w:rsidR="002654EB" w:rsidRPr="00090767">
              <w:rPr>
                <w:rFonts w:cs="Times New Roman"/>
                <w:b/>
                <w:bCs/>
                <w:sz w:val="28"/>
                <w:szCs w:val="28"/>
              </w:rPr>
              <w:t>Độc lập - Tự do - Hạnh phúc</w:t>
            </w:r>
          </w:p>
          <w:p w:rsidR="002654EB" w:rsidRPr="00090767" w:rsidRDefault="002654EB" w:rsidP="005124D4">
            <w:pPr>
              <w:spacing w:before="120"/>
              <w:jc w:val="center"/>
              <w:rPr>
                <w:rFonts w:cs="Times New Roman"/>
                <w:sz w:val="28"/>
                <w:szCs w:val="28"/>
              </w:rPr>
            </w:pPr>
            <w:r w:rsidRPr="00090767">
              <w:rPr>
                <w:rFonts w:cs="Times New Roman"/>
                <w:i/>
                <w:iCs/>
                <w:sz w:val="28"/>
                <w:szCs w:val="28"/>
              </w:rPr>
              <w:t>Thái Nguyên, ngày        tháng     năm 2026</w:t>
            </w:r>
          </w:p>
        </w:tc>
      </w:tr>
    </w:tbl>
    <w:p w:rsidR="006E1783" w:rsidRPr="00090767" w:rsidRDefault="005445F5" w:rsidP="005124D4">
      <w:pPr>
        <w:spacing w:before="40" w:after="40"/>
        <w:jc w:val="center"/>
        <w:rPr>
          <w:rFonts w:cs="Times New Roman"/>
          <w:sz w:val="28"/>
          <w:szCs w:val="28"/>
        </w:rPr>
      </w:pPr>
      <w:r w:rsidRPr="00090767">
        <w:rPr>
          <w:rFonts w:cs="Times New Roman"/>
          <w:b/>
          <w:sz w:val="28"/>
          <w:szCs w:val="28"/>
        </w:rPr>
        <w:t>TỜ TRÌNH</w:t>
      </w:r>
    </w:p>
    <w:p w:rsidR="00451038" w:rsidRDefault="005445F5" w:rsidP="002E46DD">
      <w:pPr>
        <w:spacing w:line="240" w:lineRule="auto"/>
        <w:jc w:val="center"/>
        <w:rPr>
          <w:rFonts w:cs="Times New Roman"/>
          <w:b/>
          <w:sz w:val="28"/>
          <w:szCs w:val="28"/>
        </w:rPr>
      </w:pPr>
      <w:r w:rsidRPr="00090767">
        <w:rPr>
          <w:rFonts w:cs="Times New Roman"/>
          <w:b/>
          <w:sz w:val="28"/>
          <w:szCs w:val="28"/>
        </w:rPr>
        <w:t xml:space="preserve">Dự thảo Quyết định </w:t>
      </w:r>
      <w:r w:rsidR="002E46DD" w:rsidRPr="00090767">
        <w:rPr>
          <w:rFonts w:cs="Times New Roman"/>
          <w:b/>
          <w:sz w:val="28"/>
          <w:szCs w:val="28"/>
        </w:rPr>
        <w:t xml:space="preserve">Quy định về </w:t>
      </w:r>
      <w:r w:rsidR="00680DFE">
        <w:rPr>
          <w:rFonts w:cs="Times New Roman"/>
          <w:b/>
          <w:sz w:val="28"/>
          <w:szCs w:val="28"/>
        </w:rPr>
        <w:t>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w:t>
      </w:r>
      <w:r w:rsidR="00B10A83">
        <w:rPr>
          <w:rFonts w:cs="Times New Roman"/>
          <w:b/>
          <w:sz w:val="28"/>
          <w:szCs w:val="28"/>
        </w:rPr>
        <w:t>ệp</w:t>
      </w:r>
      <w:r w:rsidR="002E46DD" w:rsidRPr="00090767">
        <w:rPr>
          <w:rFonts w:cs="Times New Roman"/>
          <w:b/>
          <w:sz w:val="28"/>
          <w:szCs w:val="28"/>
        </w:rPr>
        <w:t xml:space="preserve"> </w:t>
      </w:r>
    </w:p>
    <w:p w:rsidR="006E1783" w:rsidRPr="00090767" w:rsidRDefault="002E46DD" w:rsidP="002E46DD">
      <w:pPr>
        <w:spacing w:line="240" w:lineRule="auto"/>
        <w:jc w:val="center"/>
        <w:rPr>
          <w:rFonts w:cs="Times New Roman"/>
          <w:spacing w:val="-6"/>
          <w:sz w:val="28"/>
          <w:szCs w:val="28"/>
        </w:rPr>
      </w:pPr>
      <w:r w:rsidRPr="00090767">
        <w:rPr>
          <w:rFonts w:cs="Times New Roman"/>
          <w:b/>
          <w:sz w:val="28"/>
          <w:szCs w:val="28"/>
        </w:rPr>
        <w:t>trên địa bàn tỉnh Thái Nguyên</w:t>
      </w:r>
    </w:p>
    <w:p w:rsidR="006E1783" w:rsidRPr="00090767" w:rsidRDefault="00EB3926" w:rsidP="00214743">
      <w:pPr>
        <w:spacing w:before="360" w:after="360"/>
        <w:ind w:firstLine="567"/>
        <w:jc w:val="center"/>
        <w:rPr>
          <w:rFonts w:cs="Times New Roman"/>
          <w:sz w:val="28"/>
          <w:szCs w:val="28"/>
        </w:rPr>
      </w:pPr>
      <w:r w:rsidRPr="00EB3926">
        <w:rPr>
          <w:rFonts w:cs="Times New Roman"/>
          <w:b/>
          <w:noProof/>
          <w:sz w:val="28"/>
          <w:szCs w:val="28"/>
        </w:rPr>
        <w:pict>
          <v:line id="Straight Connector 3" o:spid="_x0000_s1027" style="position:absolute;left:0;text-align:left;flip:y;z-index:251663360;visibility:visible;mso-height-relative:margin" from="174.4pt,1.65pt" to="299.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" strokecolor="black [3040]"/>
        </w:pict>
      </w:r>
      <w:r w:rsidR="005445F5" w:rsidRPr="00090767">
        <w:rPr>
          <w:rFonts w:cs="Times New Roman"/>
          <w:sz w:val="28"/>
          <w:szCs w:val="28"/>
        </w:rPr>
        <w:t>Kính gửi: Ủy ban nhân dân tỉnh Thái Nguyên</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 xml:space="preserve">Thực hiện Luật Ban hành văn bản quy phạm pháp luật số 64/2025/QH15 được sửa đổi, bổ sung bởi Luật số 87/2025/QH15; Luật Tổ chức chính quyền địa phương số 72/2025/QH15; Luật Xây dựng số 135/2025/QH15; Nghị định số 217/2026/NĐ-CP ngày 19/6/2026 của Chính phủ quy định chi tiết một số điều của Luật Xây dựng về quản lý hoạt động xây dựng và các quy định pháp luật có liên quan, Sở Xây dựng kính trình Ủy ban nhân dân tỉnh dự thảo Quyết định </w:t>
      </w:r>
      <w:r w:rsidR="00D30BEB" w:rsidRPr="00090767">
        <w:rPr>
          <w:rFonts w:cs="Times New Roman"/>
          <w:sz w:val="28"/>
          <w:szCs w:val="28"/>
        </w:rPr>
        <w:t xml:space="preserve">Quy định về </w:t>
      </w:r>
      <w:r w:rsidR="00680DFE">
        <w:rPr>
          <w:rFonts w:cs="Times New Roman"/>
          <w:sz w:val="28"/>
          <w:szCs w:val="28"/>
        </w:rPr>
        <w:t>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w:t>
      </w:r>
      <w:r w:rsidR="00D30BEB" w:rsidRPr="00090767">
        <w:rPr>
          <w:rFonts w:cs="Times New Roman"/>
          <w:sz w:val="28"/>
          <w:szCs w:val="28"/>
        </w:rPr>
        <w:t>g trên địa bàn tỉnh Thái Nguyên</w:t>
      </w:r>
      <w:r w:rsidRPr="00090767">
        <w:rPr>
          <w:rFonts w:cs="Times New Roman"/>
          <w:sz w:val="28"/>
          <w:szCs w:val="28"/>
        </w:rPr>
        <w:t>, với các nội dung như sau:</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I. SỰ CẦN THIẾT BAN HÀNH VĂN BẢN</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 xml:space="preserve">1. Cơ sở </w:t>
      </w:r>
      <w:r w:rsidR="00EC6D16">
        <w:rPr>
          <w:rFonts w:cs="Times New Roman"/>
          <w:b/>
          <w:sz w:val="28"/>
          <w:szCs w:val="28"/>
        </w:rPr>
        <w:t>chính trị, pháp lý</w:t>
      </w:r>
    </w:p>
    <w:p w:rsidR="002E46DD" w:rsidRPr="00090767" w:rsidRDefault="002E46DD" w:rsidP="00214743">
      <w:pPr>
        <w:spacing w:before="120" w:after="120" w:line="240" w:lineRule="auto"/>
        <w:ind w:firstLine="709"/>
        <w:jc w:val="both"/>
        <w:rPr>
          <w:rFonts w:eastAsia="Calibri" w:cs="Times New Roman"/>
          <w:sz w:val="28"/>
        </w:rPr>
      </w:pPr>
      <w:r w:rsidRPr="00090767">
        <w:rPr>
          <w:rFonts w:eastAsia="Calibri" w:cs="Times New Roman"/>
          <w:sz w:val="28"/>
        </w:rPr>
        <w:t>- Luật Xây dựng số 135/2025/QH15, có hiệu lực thi hành từ ngày 01/7/2026, thay thế, sửa đổi nhiều quy định về quản lý hoạt động đầu tư xây dựng theo hướng đẩy mạnh phân cấp, phân quyền, đơn giản hóa thủ tục hành chính, nâng cao trách nhiệm của người quyết định đầu tư, cơ quan chuyên môn về xây dựng và chính quyền địa phương trong quản lý hoạt động xây dự</w:t>
      </w:r>
      <w:r w:rsidR="00A21B68">
        <w:rPr>
          <w:rFonts w:eastAsia="Calibri" w:cs="Times New Roman"/>
          <w:sz w:val="28"/>
        </w:rPr>
        <w:t>ng;</w:t>
      </w:r>
    </w:p>
    <w:p w:rsidR="002E46DD" w:rsidRPr="00090767" w:rsidRDefault="002E46DD" w:rsidP="00214743">
      <w:pPr>
        <w:spacing w:before="120" w:after="120" w:line="240" w:lineRule="auto"/>
        <w:ind w:firstLine="709"/>
        <w:jc w:val="both"/>
        <w:rPr>
          <w:rFonts w:eastAsia="Calibri" w:cs="Times New Roman"/>
          <w:sz w:val="28"/>
        </w:rPr>
      </w:pPr>
      <w:r w:rsidRPr="00090767">
        <w:rPr>
          <w:rFonts w:eastAsia="Calibri" w:cs="Times New Roman"/>
          <w:sz w:val="28"/>
        </w:rPr>
        <w:t>- Để cụ thể hóa các quy định của Luật Xây dựng số 135/2025/QH15, ngày 19/6/2026</w:t>
      </w:r>
      <w:r w:rsidR="00A21B68">
        <w:rPr>
          <w:rFonts w:eastAsia="Calibri" w:cs="Times New Roman"/>
          <w:sz w:val="28"/>
        </w:rPr>
        <w:t xml:space="preserve"> </w:t>
      </w:r>
      <w:r w:rsidRPr="00090767">
        <w:rPr>
          <w:rFonts w:eastAsia="Calibri" w:cs="Times New Roman"/>
          <w:sz w:val="28"/>
        </w:rPr>
        <w:t xml:space="preserve">Chính phủ ban hành Nghị định số 217/2026/NĐ-CP quy định chi tiết một số điều của Luật Xây dựng về quản lý hoạt động xây dựng. </w:t>
      </w:r>
      <w:r w:rsidR="00860FDF" w:rsidRPr="00860FDF">
        <w:rPr>
          <w:rFonts w:eastAsia="Calibri" w:cs="Times New Roman"/>
          <w:sz w:val="28"/>
        </w:rPr>
        <w:t>Nghị định số 217/2026/NĐ-CP đã quy định về thẩm quyền, nội dung, hồ sơ, trình tự, thời gian thẩm định, phê duyệt và điều chỉnh dự án đầu tư xây dựng; đồng thời giao Ủy ban nhân dân cấp tỉnh ban hành quy trình tổ chức thực hiện đối với các dự án thuộc phạm vi quy định tại điểm b khoản 4 Điều 73 Nghị định này</w:t>
      </w:r>
      <w:r w:rsidRPr="00090767">
        <w:rPr>
          <w:rFonts w:eastAsia="Calibri" w:cs="Times New Roman"/>
          <w:sz w:val="28"/>
        </w:rPr>
        <w:t>.</w:t>
      </w:r>
    </w:p>
    <w:p w:rsidR="00C00BF3" w:rsidRDefault="00C00BF3" w:rsidP="00214743">
      <w:pPr>
        <w:spacing w:before="120" w:after="120" w:line="240" w:lineRule="auto"/>
        <w:ind w:firstLine="709"/>
        <w:jc w:val="both"/>
        <w:rPr>
          <w:rFonts w:eastAsia="Calibri" w:cs="Times New Roman"/>
          <w:sz w:val="28"/>
        </w:rPr>
      </w:pPr>
      <w:r w:rsidRPr="00090767">
        <w:rPr>
          <w:rFonts w:eastAsia="Calibri" w:cs="Times New Roman"/>
          <w:sz w:val="28"/>
        </w:rPr>
        <w:t xml:space="preserve">- Tại </w:t>
      </w:r>
      <w:r>
        <w:t xml:space="preserve">khoản 15 Điều 55 </w:t>
      </w:r>
      <w:r w:rsidRPr="00090767">
        <w:rPr>
          <w:rFonts w:eastAsia="Calibri" w:cs="Times New Roman"/>
          <w:sz w:val="28"/>
        </w:rPr>
        <w:t>Nghị định số 217/2026/NĐ-CP ngày 19/6/2026 của Chính phủ quy định:</w:t>
      </w:r>
    </w:p>
    <w:p w:rsidR="00C00BF3" w:rsidRPr="00C00BF3" w:rsidRDefault="00C00BF3" w:rsidP="00214743">
      <w:pPr>
        <w:spacing w:before="120" w:after="120" w:line="240" w:lineRule="auto"/>
        <w:ind w:firstLine="709"/>
        <w:jc w:val="both"/>
        <w:rPr>
          <w:rFonts w:cs="Times New Roman"/>
          <w:i/>
          <w:sz w:val="28"/>
          <w:szCs w:val="28"/>
        </w:rPr>
      </w:pPr>
      <w:r w:rsidRPr="00C00BF3">
        <w:rPr>
          <w:rFonts w:cs="Times New Roman"/>
          <w:i/>
          <w:sz w:val="28"/>
          <w:szCs w:val="28"/>
        </w:rPr>
        <w:lastRenderedPageBreak/>
        <w:t>“15. Ủy ban nhân dân cấp tỉnh hoặc phân cấp, ủy quyền cho Ủy ban nhân dân cấp xã quy định về diện tích, vị trí, mục đích sử dụng và chấp thuận tổng mặt bằng của công trình xây dựng phục vụ trực tiếp sản xuất nông nghiệp trên đất trồng lúa.”</w:t>
      </w:r>
    </w:p>
    <w:p w:rsidR="002E46DD" w:rsidRPr="00090767" w:rsidRDefault="002E46DD" w:rsidP="00214743">
      <w:pPr>
        <w:spacing w:before="120" w:after="120" w:line="240" w:lineRule="auto"/>
        <w:ind w:firstLine="709"/>
        <w:jc w:val="both"/>
        <w:rPr>
          <w:rFonts w:eastAsia="Calibri" w:cs="Times New Roman"/>
          <w:sz w:val="28"/>
        </w:rPr>
      </w:pPr>
      <w:r w:rsidRPr="00090767">
        <w:rPr>
          <w:rFonts w:eastAsia="Calibri" w:cs="Times New Roman"/>
          <w:sz w:val="28"/>
        </w:rPr>
        <w:t xml:space="preserve">- Tại </w:t>
      </w:r>
      <w:r w:rsidR="00860FDF">
        <w:t xml:space="preserve">khoản </w:t>
      </w:r>
      <w:r w:rsidRPr="00090767">
        <w:rPr>
          <w:rFonts w:eastAsia="Calibri" w:cs="Times New Roman"/>
          <w:sz w:val="28"/>
        </w:rPr>
        <w:t>4,</w:t>
      </w:r>
      <w:r w:rsidR="00E84751">
        <w:rPr>
          <w:rFonts w:eastAsia="Calibri" w:cs="Times New Roman"/>
          <w:sz w:val="28"/>
        </w:rPr>
        <w:t xml:space="preserve"> khoản </w:t>
      </w:r>
      <w:r w:rsidRPr="00090767">
        <w:rPr>
          <w:rFonts w:eastAsia="Calibri" w:cs="Times New Roman"/>
          <w:sz w:val="28"/>
        </w:rPr>
        <w:t>5</w:t>
      </w:r>
      <w:r w:rsidR="00860FDF">
        <w:rPr>
          <w:rFonts w:eastAsia="Calibri" w:cs="Times New Roman"/>
          <w:sz w:val="28"/>
        </w:rPr>
        <w:t xml:space="preserve">, </w:t>
      </w:r>
      <w:r w:rsidR="00E84751">
        <w:rPr>
          <w:rFonts w:eastAsia="Calibri" w:cs="Times New Roman"/>
          <w:sz w:val="28"/>
        </w:rPr>
        <w:t xml:space="preserve">khoản </w:t>
      </w:r>
      <w:r w:rsidRPr="00090767">
        <w:rPr>
          <w:rFonts w:eastAsia="Calibri" w:cs="Times New Roman"/>
          <w:sz w:val="28"/>
        </w:rPr>
        <w:t xml:space="preserve">6 Điều 73 Nghị định số 217/2026/NĐ-CP ngày 19/6/2026 của Chính phủ quy định: </w:t>
      </w:r>
    </w:p>
    <w:p w:rsidR="002E46DD" w:rsidRPr="00090767" w:rsidRDefault="002E46DD" w:rsidP="00214743">
      <w:pPr>
        <w:spacing w:before="120" w:after="120" w:line="240" w:lineRule="auto"/>
        <w:ind w:firstLine="709"/>
        <w:jc w:val="both"/>
        <w:rPr>
          <w:rFonts w:cs="Times New Roman"/>
          <w:i/>
          <w:sz w:val="28"/>
          <w:szCs w:val="28"/>
        </w:rPr>
      </w:pPr>
      <w:r w:rsidRPr="00090767">
        <w:rPr>
          <w:rFonts w:eastAsia="Calibri" w:cs="Times New Roman"/>
          <w:i/>
          <w:sz w:val="28"/>
          <w:szCs w:val="28"/>
        </w:rPr>
        <w:t>“</w:t>
      </w:r>
      <w:r w:rsidRPr="00090767">
        <w:rPr>
          <w:rFonts w:cs="Times New Roman"/>
          <w:i/>
          <w:sz w:val="28"/>
          <w:szCs w:val="28"/>
        </w:rPr>
        <w:t xml:space="preserve">4. Ủy ban nhân dân cấp tỉnh có trách nhiệm: </w:t>
      </w:r>
    </w:p>
    <w:p w:rsidR="002E46DD" w:rsidRPr="00090767" w:rsidRDefault="002E46DD" w:rsidP="00214743">
      <w:pPr>
        <w:spacing w:before="120" w:after="120" w:line="240" w:lineRule="auto"/>
        <w:ind w:firstLine="709"/>
        <w:jc w:val="both"/>
        <w:rPr>
          <w:rFonts w:cs="Times New Roman"/>
          <w:i/>
          <w:sz w:val="28"/>
          <w:szCs w:val="28"/>
        </w:rPr>
      </w:pPr>
      <w:r w:rsidRPr="00090767">
        <w:rPr>
          <w:rFonts w:cs="Times New Roman"/>
          <w:i/>
          <w:sz w:val="28"/>
          <w:szCs w:val="28"/>
        </w:rPr>
        <w:t xml:space="preserve">a) Quản lý nhà nước, phân cấp thẩm quyền quản lý nhà nước về những nội dung thuộc phạm vi điều chỉnh của Nghị định này trên địa bàn hành chính của mình theo thẩm quyền; </w:t>
      </w:r>
    </w:p>
    <w:p w:rsidR="002E46DD" w:rsidRPr="00090767" w:rsidRDefault="002E46DD" w:rsidP="00214743">
      <w:pPr>
        <w:spacing w:before="120" w:after="120" w:line="240" w:lineRule="auto"/>
        <w:ind w:firstLine="709"/>
        <w:jc w:val="both"/>
        <w:rPr>
          <w:rFonts w:cs="Times New Roman"/>
          <w:b/>
          <w:i/>
          <w:sz w:val="28"/>
          <w:szCs w:val="28"/>
        </w:rPr>
      </w:pPr>
      <w:r w:rsidRPr="00090767">
        <w:rPr>
          <w:rFonts w:cs="Times New Roman"/>
          <w:b/>
          <w:i/>
          <w:sz w:val="28"/>
          <w:szCs w:val="28"/>
        </w:rPr>
        <w:t xml:space="preserve">b) Ban hành quy trình thẩm định, phê duyệt, điều chỉnh Báo cáo nghiên cứu khả thi, Báo cáo kinh tế - kỹ thuật các dự án đầu tư công, dự án sử dụng chi thường xuyên từ ngân sách nhà nước, vốn ngân sách nhà nước khác không thuộc phạm vi điều chỉnh của pháp luật về đầu tư công do Ủy ban nhân dân cấp tỉnh, cấp xã quyết định đầu tư; </w:t>
      </w:r>
    </w:p>
    <w:p w:rsidR="002E46DD" w:rsidRPr="00090767" w:rsidRDefault="002E46DD" w:rsidP="00214743">
      <w:pPr>
        <w:spacing w:before="120" w:after="120" w:line="240" w:lineRule="auto"/>
        <w:ind w:firstLine="709"/>
        <w:jc w:val="both"/>
        <w:rPr>
          <w:rFonts w:cs="Times New Roman"/>
          <w:b/>
          <w:i/>
          <w:sz w:val="28"/>
          <w:szCs w:val="28"/>
        </w:rPr>
      </w:pPr>
      <w:r w:rsidRPr="00090767">
        <w:rPr>
          <w:rFonts w:cs="Times New Roman"/>
          <w:b/>
          <w:i/>
          <w:sz w:val="28"/>
          <w:szCs w:val="28"/>
        </w:rPr>
        <w:t xml:space="preserve">c) Chấp thuận hoặc phân cấp cho Ủy ban nhân dân cấp xã chấp thuận vị trí, ranh giới sử dụng đất, phương án tuyến hoặc mặt bằng tổng thể của dự án đầu tư xây dựng ở các khu vực không yêu cầu lập quy hoạch phân khu, quy hoạch chi tiết theo pháp luật về quy hoạch đô thị và nông thôn hoặc quy hoạch chi tiết ngành theo pháp luật về quy hoạch. </w:t>
      </w:r>
    </w:p>
    <w:p w:rsidR="002E46DD" w:rsidRPr="00090767" w:rsidRDefault="002E46DD" w:rsidP="00214743">
      <w:pPr>
        <w:spacing w:before="120" w:after="120" w:line="240" w:lineRule="auto"/>
        <w:ind w:firstLine="709"/>
        <w:jc w:val="both"/>
        <w:rPr>
          <w:rFonts w:cs="Times New Roman"/>
          <w:i/>
          <w:sz w:val="28"/>
          <w:szCs w:val="28"/>
        </w:rPr>
      </w:pPr>
      <w:r w:rsidRPr="00090767">
        <w:rPr>
          <w:rFonts w:cs="Times New Roman"/>
          <w:i/>
          <w:sz w:val="28"/>
          <w:szCs w:val="28"/>
        </w:rPr>
        <w:t xml:space="preserve">5. Ủy ban nhân dân cấp tỉnh có trách nhiệm chỉ đạo, kiểm tra các cơ quan chuyên môn về xây dựng trong việc tổ chức thẩm định Báo cáo nghiên cứu khả thi thuộc chuyên ngành, cụ thể: </w:t>
      </w:r>
    </w:p>
    <w:p w:rsidR="002E46DD" w:rsidRPr="00090767" w:rsidRDefault="002E46DD" w:rsidP="00214743">
      <w:pPr>
        <w:spacing w:before="120" w:after="120" w:line="240" w:lineRule="auto"/>
        <w:ind w:firstLine="709"/>
        <w:jc w:val="both"/>
        <w:rPr>
          <w:rFonts w:cs="Times New Roman"/>
          <w:i/>
          <w:sz w:val="28"/>
          <w:szCs w:val="28"/>
        </w:rPr>
      </w:pPr>
      <w:r w:rsidRPr="00090767">
        <w:rPr>
          <w:rFonts w:cs="Times New Roman"/>
          <w:i/>
          <w:sz w:val="28"/>
          <w:szCs w:val="28"/>
        </w:rPr>
        <w:t>a) Sở Xây dựng đối với dự án, công trình thuộc dự án đầu tư xây dựng dân dụng; dự án đầu tư xây dựng khu đô thị, khu nhà ở; dự án đầu tư xây dựng hạ tầng kỹ thuật khu chức năng; dự án đầu tư xây dựng công nghiệp nhẹ, công nghiệp vật liệu xây dựng; dự án đầu tư xây dựng hạ tầng kỹ thuật và dự án đầu tư xây dựng công trình giao thông;</w:t>
      </w:r>
    </w:p>
    <w:p w:rsidR="002E46DD" w:rsidRPr="00090767" w:rsidRDefault="002E46DD" w:rsidP="00214743">
      <w:pPr>
        <w:spacing w:before="120" w:after="120" w:line="240" w:lineRule="auto"/>
        <w:ind w:firstLine="709"/>
        <w:jc w:val="both"/>
        <w:rPr>
          <w:rFonts w:cs="Times New Roman"/>
          <w:i/>
          <w:sz w:val="28"/>
          <w:szCs w:val="28"/>
        </w:rPr>
      </w:pPr>
      <w:r w:rsidRPr="00090767">
        <w:rPr>
          <w:rFonts w:cs="Times New Roman"/>
          <w:i/>
          <w:sz w:val="28"/>
          <w:szCs w:val="28"/>
        </w:rPr>
        <w:t xml:space="preserve"> b) Sở Nông nghiệp và Môi trường đối với dự án, công trình thuộc dự án đầu tư xây dựng công trình phục vụ nông nghiệp và môi trường;</w:t>
      </w:r>
    </w:p>
    <w:p w:rsidR="002E46DD" w:rsidRPr="00090767" w:rsidRDefault="002E46DD" w:rsidP="00214743">
      <w:pPr>
        <w:spacing w:before="120" w:after="120" w:line="240" w:lineRule="auto"/>
        <w:ind w:firstLine="709"/>
        <w:jc w:val="both"/>
        <w:rPr>
          <w:rFonts w:cs="Times New Roman"/>
          <w:i/>
          <w:sz w:val="28"/>
          <w:szCs w:val="28"/>
        </w:rPr>
      </w:pPr>
      <w:r w:rsidRPr="00090767">
        <w:rPr>
          <w:rFonts w:cs="Times New Roman"/>
          <w:i/>
          <w:sz w:val="28"/>
          <w:szCs w:val="28"/>
        </w:rPr>
        <w:t xml:space="preserve">c) Sở Công Thương đối với dự án, công trình thuộc dự án đầu tư xây dựng công trình công nghiệp (trừ dự án, công trình do Sở Xây dựng quản lý quy định tại điểm a khoản này); </w:t>
      </w:r>
    </w:p>
    <w:p w:rsidR="002E46DD" w:rsidRPr="00090767" w:rsidRDefault="002E46DD" w:rsidP="00214743">
      <w:pPr>
        <w:spacing w:before="120" w:after="120" w:line="240" w:lineRule="auto"/>
        <w:ind w:firstLine="709"/>
        <w:jc w:val="both"/>
        <w:rPr>
          <w:rFonts w:cs="Times New Roman"/>
          <w:i/>
          <w:spacing w:val="-2"/>
          <w:sz w:val="28"/>
          <w:szCs w:val="28"/>
        </w:rPr>
      </w:pPr>
      <w:r w:rsidRPr="00090767">
        <w:rPr>
          <w:rFonts w:cs="Times New Roman"/>
          <w:i/>
          <w:spacing w:val="-2"/>
          <w:sz w:val="28"/>
          <w:szCs w:val="28"/>
        </w:rPr>
        <w:t xml:space="preserve">d) Ban Quản lý khu công nghiệp, khu chế xuất, khu công nghệ cao, khu kinh tế đối với các dự án, công trình được đầu tư xây dựng tại địa bàn được giao quản lý. </w:t>
      </w:r>
    </w:p>
    <w:p w:rsidR="002E46DD" w:rsidRPr="00090767" w:rsidRDefault="002E46DD" w:rsidP="00214743">
      <w:pPr>
        <w:spacing w:before="120" w:after="120" w:line="240" w:lineRule="auto"/>
        <w:ind w:firstLine="709"/>
        <w:jc w:val="both"/>
        <w:rPr>
          <w:rFonts w:cs="Times New Roman"/>
          <w:i/>
          <w:sz w:val="28"/>
          <w:szCs w:val="28"/>
        </w:rPr>
      </w:pPr>
      <w:r w:rsidRPr="00090767">
        <w:rPr>
          <w:rFonts w:cs="Times New Roman"/>
          <w:i/>
          <w:sz w:val="28"/>
          <w:szCs w:val="28"/>
        </w:rPr>
        <w:t xml:space="preserve">6. Căn cứ điều kiện cụ thể của từng địa phương, Ủy ban nhân dân cấp tỉnh được quyền điều chỉnh, phân cấp thẩm quyền thẩm định quy định tại khoản 5 Điều này như sau: </w:t>
      </w:r>
    </w:p>
    <w:p w:rsidR="002E46DD" w:rsidRPr="00090767" w:rsidRDefault="002E46DD" w:rsidP="00214743">
      <w:pPr>
        <w:spacing w:before="120" w:after="120" w:line="240" w:lineRule="auto"/>
        <w:ind w:firstLine="709"/>
        <w:jc w:val="both"/>
        <w:rPr>
          <w:rFonts w:cs="Times New Roman"/>
          <w:i/>
          <w:sz w:val="28"/>
          <w:szCs w:val="28"/>
        </w:rPr>
      </w:pPr>
      <w:r w:rsidRPr="00090767">
        <w:rPr>
          <w:rFonts w:cs="Times New Roman"/>
          <w:i/>
          <w:sz w:val="28"/>
          <w:szCs w:val="28"/>
        </w:rPr>
        <w:t xml:space="preserve">a) Giữa các sở quản lý công trình xây dựng chuyên ngành với ban quản lý khu công nghiệp, khu chế xuất, khu công nghệ cao, khu kinh tế đối với các dự án, </w:t>
      </w:r>
      <w:r w:rsidRPr="00090767">
        <w:rPr>
          <w:rFonts w:cs="Times New Roman"/>
          <w:i/>
          <w:sz w:val="28"/>
          <w:szCs w:val="28"/>
        </w:rPr>
        <w:lastRenderedPageBreak/>
        <w:t xml:space="preserve">công trình được đầu tư xây dựng tại khu công nghiệp, khu chế xuất, khu công nghệ cao, khu kinh tế được giao quản lý; </w:t>
      </w:r>
    </w:p>
    <w:p w:rsidR="002E46DD" w:rsidRPr="00090767" w:rsidRDefault="002E46DD" w:rsidP="00214743">
      <w:pPr>
        <w:spacing w:before="120" w:after="120" w:line="240" w:lineRule="auto"/>
        <w:ind w:firstLine="709"/>
        <w:jc w:val="both"/>
        <w:rPr>
          <w:rFonts w:eastAsia="Calibri" w:cs="Times New Roman"/>
          <w:sz w:val="28"/>
        </w:rPr>
      </w:pPr>
      <w:r w:rsidRPr="00090767">
        <w:rPr>
          <w:rFonts w:cs="Times New Roman"/>
          <w:i/>
          <w:sz w:val="28"/>
          <w:szCs w:val="28"/>
        </w:rPr>
        <w:t>b) Giữa các sở quản lý công trình xây dựng chuyên ngành với cơ quan chuyên môn về xây dựng thuộc Ủy ban nhân dân cấp xã đối với các dự án đầu tư xây dựng trên địa bàn hành chính của xã”.</w:t>
      </w:r>
    </w:p>
    <w:p w:rsidR="006E1783" w:rsidRPr="00090767" w:rsidRDefault="005445F5" w:rsidP="00214743">
      <w:pPr>
        <w:spacing w:before="120" w:after="120" w:line="240" w:lineRule="auto"/>
        <w:ind w:firstLine="709"/>
        <w:jc w:val="both"/>
        <w:rPr>
          <w:rFonts w:cs="Times New Roman"/>
          <w:spacing w:val="2"/>
          <w:sz w:val="28"/>
          <w:szCs w:val="28"/>
        </w:rPr>
      </w:pPr>
      <w:r w:rsidRPr="00090767">
        <w:rPr>
          <w:rFonts w:cs="Times New Roman"/>
          <w:spacing w:val="2"/>
          <w:sz w:val="28"/>
          <w:szCs w:val="28"/>
        </w:rPr>
        <w:t xml:space="preserve">Như vậy, việc Ủy ban nhân dân tỉnh ban </w:t>
      </w:r>
      <w:r w:rsidRPr="00B10A83">
        <w:rPr>
          <w:rFonts w:cs="Times New Roman"/>
          <w:spacing w:val="2"/>
          <w:sz w:val="28"/>
          <w:szCs w:val="28"/>
        </w:rPr>
        <w:t xml:space="preserve">hành Quyết định </w:t>
      </w:r>
      <w:r w:rsidR="002E46DD" w:rsidRPr="00B10A83">
        <w:rPr>
          <w:rFonts w:cs="Times New Roman"/>
          <w:spacing w:val="2"/>
          <w:sz w:val="28"/>
          <w:szCs w:val="28"/>
        </w:rPr>
        <w:t xml:space="preserve">Quy định về </w:t>
      </w:r>
      <w:r w:rsidR="00B10A83" w:rsidRPr="00B10A83">
        <w:rPr>
          <w:rFonts w:cs="Times New Roman"/>
          <w:sz w:val="28"/>
          <w:szCs w:val="28"/>
        </w:rPr>
        <w:t xml:space="preserve">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nghiệp </w:t>
      </w:r>
      <w:r w:rsidR="002E46DD" w:rsidRPr="00B10A83">
        <w:rPr>
          <w:rFonts w:cs="Times New Roman"/>
          <w:spacing w:val="2"/>
          <w:sz w:val="28"/>
          <w:szCs w:val="28"/>
        </w:rPr>
        <w:t>trên địa bàn tỉnh Thái Nguyên</w:t>
      </w:r>
      <w:r w:rsidR="00FA4105" w:rsidRPr="00B10A83">
        <w:rPr>
          <w:rFonts w:cs="Times New Roman"/>
          <w:spacing w:val="2"/>
          <w:sz w:val="28"/>
          <w:szCs w:val="28"/>
        </w:rPr>
        <w:t xml:space="preserve"> </w:t>
      </w:r>
      <w:r w:rsidRPr="00B10A83">
        <w:rPr>
          <w:rFonts w:cs="Times New Roman"/>
          <w:spacing w:val="2"/>
          <w:sz w:val="28"/>
          <w:szCs w:val="28"/>
        </w:rPr>
        <w:t>là nhiệm vụ được pháp luật giao, thuộc thẩm quyền của Ủy ban nhân</w:t>
      </w:r>
      <w:r w:rsidRPr="00090767">
        <w:rPr>
          <w:rFonts w:cs="Times New Roman"/>
          <w:spacing w:val="2"/>
          <w:sz w:val="28"/>
          <w:szCs w:val="28"/>
        </w:rPr>
        <w:t xml:space="preserve"> dân tỉnh.</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2. Cơ sở thực tiễn</w:t>
      </w:r>
    </w:p>
    <w:p w:rsidR="00214743" w:rsidRPr="00090767" w:rsidRDefault="00214743" w:rsidP="00214743">
      <w:pPr>
        <w:spacing w:before="120" w:after="120" w:line="240" w:lineRule="auto"/>
        <w:ind w:firstLine="709"/>
        <w:jc w:val="both"/>
        <w:rPr>
          <w:rFonts w:cs="Times New Roman"/>
          <w:i/>
          <w:sz w:val="28"/>
          <w:szCs w:val="28"/>
        </w:rPr>
      </w:pPr>
      <w:r w:rsidRPr="00090767">
        <w:rPr>
          <w:rFonts w:cs="Times New Roman"/>
          <w:i/>
          <w:sz w:val="28"/>
          <w:szCs w:val="28"/>
        </w:rPr>
        <w:t>2.1. Khoảng trống pháp lý trong tổ chức thực hiện trên địa bàn tỉnh</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Trước khi Luật Xây dựng số</w:t>
      </w:r>
      <w:r w:rsidR="00FA4105">
        <w:rPr>
          <w:rFonts w:cs="Times New Roman"/>
          <w:sz w:val="28"/>
          <w:szCs w:val="28"/>
        </w:rPr>
        <w:t xml:space="preserve"> </w:t>
      </w:r>
      <w:r w:rsidRPr="00090767">
        <w:rPr>
          <w:rFonts w:cs="Times New Roman"/>
          <w:sz w:val="28"/>
          <w:szCs w:val="28"/>
        </w:rPr>
        <w:t xml:space="preserve">135/2025/QH15 và Nghị định số 217/2026/NĐ-CP có hiệu lực thi hành, công tác </w:t>
      </w:r>
      <w:r w:rsidR="002E4F8D" w:rsidRPr="00D10EFB">
        <w:rPr>
          <w:rFonts w:cs="Times New Roman"/>
          <w:sz w:val="28"/>
          <w:szCs w:val="28"/>
        </w:rPr>
        <w:t>,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nghiệp trên đất trồng lúa trên địa bàn tỉnh Thái Nguyên</w:t>
      </w:r>
      <w:r w:rsidRPr="00090767">
        <w:rPr>
          <w:rFonts w:cs="Times New Roman"/>
          <w:sz w:val="28"/>
          <w:szCs w:val="28"/>
        </w:rPr>
        <w:t xml:space="preserve"> được thực hiện theo các quy định của pháp luật về xây dựng trước đây và các Quyết định của Ủy ban nhân dân tỉnh Bắc Kạn, Ủy ban nhân dân tỉnh Thái Nguyên ban hành phù hợp với điều kiện quản lý của từng địa phương.</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Luật Xây dựng số 135/2025/QH15 và Nghị định số 217/2026/NĐ-CP đã sửa đổi căn bản phương thức quản lý hoạt động đầu tư xây dựng; đồng thời giao Ủy ban nhân dân cấp tỉnh quy định quy trình thực hiện và phân cấp một số nhiệm vụ quản lý nhà nước về xây dựng theo khoản 4, khoản 5 và khoản 6 Điều 73 Nghị định số 217/2026/NĐ-CP.</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Bên cạnh đó, thực hiện Nghị</w:t>
      </w:r>
      <w:r w:rsidR="00326627">
        <w:rPr>
          <w:rFonts w:cs="Times New Roman"/>
          <w:sz w:val="28"/>
          <w:szCs w:val="28"/>
        </w:rPr>
        <w:t xml:space="preserve"> quyết số 202/2025/QH15 ngày 12/6/</w:t>
      </w:r>
      <w:r w:rsidRPr="00090767">
        <w:rPr>
          <w:rFonts w:cs="Times New Roman"/>
          <w:sz w:val="28"/>
          <w:szCs w:val="28"/>
        </w:rPr>
        <w:t>2025 của Quốc hội về việc sắp xếp đơn vị hành chính cấp tỉnh và Nghị qu</w:t>
      </w:r>
      <w:r w:rsidR="00326627">
        <w:rPr>
          <w:rFonts w:cs="Times New Roman"/>
          <w:sz w:val="28"/>
          <w:szCs w:val="28"/>
        </w:rPr>
        <w:t>yết số 1683/NQ-UBTVQH15 ngày 16/6/</w:t>
      </w:r>
      <w:r w:rsidRPr="00090767">
        <w:rPr>
          <w:rFonts w:cs="Times New Roman"/>
          <w:sz w:val="28"/>
          <w:szCs w:val="28"/>
        </w:rPr>
        <w:t>2025 của Ủy ban Thường vụ Quốc hội về việc sắp xếp các đơn vị hành chính cấp xã của tỉnh Thái Nguyên năm 2025, tỉnh Bắc Kạn và tỉnh Thái Nguyên được sắp xếp thành tỉnh Thái Nguyên mới. Theo đó, phạm vi quản lý, tổ chức bộ máy, đối tượng áp dụng và thẩm quyền của các cơ quan quản lý nhà nước về xây dựng đã có sự thay đổi.</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 xml:space="preserve">Đến nay, tỉnh Thái Nguyên chưa ban hành văn bản quy phạm pháp luật quy định thống nhất việc tổ chức thực hiện các nội dung được Chính phủ giao theo Nghị định số 217/2026/NĐ-CP, đồng thời thay thế các quy định của hai tỉnh trước khi sắp xếp đơn vị hành chính. Đây là khoảng trống pháp lý trong việc tổ chức thực hiện các nhiệm vụ thuộc thẩm quyền của Ủy ban nhân dân tỉnh, đặc biệt đối với </w:t>
      </w:r>
      <w:r w:rsidR="00451038" w:rsidRPr="00680DFE">
        <w:rPr>
          <w:rFonts w:cs="Times New Roman"/>
          <w:sz w:val="28"/>
          <w:szCs w:val="28"/>
        </w:rPr>
        <w:t>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w:t>
      </w:r>
      <w:r w:rsidR="00451038">
        <w:rPr>
          <w:rFonts w:cs="Times New Roman"/>
          <w:sz w:val="28"/>
          <w:szCs w:val="28"/>
        </w:rPr>
        <w:t>ệp</w:t>
      </w:r>
      <w:r w:rsidR="00451038" w:rsidRPr="00680DFE">
        <w:rPr>
          <w:rFonts w:cs="Times New Roman"/>
          <w:sz w:val="28"/>
          <w:szCs w:val="28"/>
        </w:rPr>
        <w:t xml:space="preserve"> trên địa bàn tỉnh Thái Nguyên</w:t>
      </w:r>
      <w:r w:rsidRPr="00090767">
        <w:rPr>
          <w:rFonts w:cs="Times New Roman"/>
          <w:sz w:val="28"/>
          <w:szCs w:val="28"/>
        </w:rPr>
        <w:t>.</w:t>
      </w:r>
    </w:p>
    <w:p w:rsidR="00214743" w:rsidRPr="00090767" w:rsidRDefault="00214743" w:rsidP="00214743">
      <w:pPr>
        <w:spacing w:before="120" w:after="120" w:line="240" w:lineRule="auto"/>
        <w:ind w:firstLine="709"/>
        <w:jc w:val="both"/>
        <w:rPr>
          <w:rFonts w:cs="Times New Roman"/>
          <w:i/>
          <w:sz w:val="28"/>
          <w:szCs w:val="28"/>
        </w:rPr>
      </w:pPr>
      <w:r w:rsidRPr="00090767">
        <w:rPr>
          <w:rFonts w:cs="Times New Roman"/>
          <w:i/>
          <w:sz w:val="28"/>
          <w:szCs w:val="28"/>
        </w:rPr>
        <w:lastRenderedPageBreak/>
        <w:t>2.2. Ách tắc trong tổ chức thực hiện và phân cấp quản lý</w:t>
      </w:r>
    </w:p>
    <w:p w:rsidR="00214743" w:rsidRPr="00D10EFB" w:rsidRDefault="00214743" w:rsidP="00214743">
      <w:pPr>
        <w:spacing w:before="120" w:after="120" w:line="240" w:lineRule="auto"/>
        <w:ind w:firstLine="709"/>
        <w:jc w:val="both"/>
        <w:rPr>
          <w:rFonts w:cs="Times New Roman"/>
          <w:spacing w:val="-2"/>
          <w:sz w:val="28"/>
          <w:szCs w:val="28"/>
        </w:rPr>
      </w:pPr>
      <w:r w:rsidRPr="00D10EFB">
        <w:rPr>
          <w:rFonts w:cs="Times New Roman"/>
          <w:spacing w:val="-2"/>
          <w:sz w:val="28"/>
          <w:szCs w:val="28"/>
        </w:rPr>
        <w:t>Theo quy định của Luật Xây dựng số 135/2025/QH15 và Nghị định số 217/2026/NĐ-CP, nhiều nhiệm vụ trong quản lý hoạt động đầu tư xây dựng được thực hiện theo cơ chế phân cấp, phân quyền giữa Sở Xây dựng, các sở quản lý công trình xây dựng chuyên ngành, Ban Quản lý các khu công nghiệp, Ủy ban nhân dân cấp xã và</w:t>
      </w:r>
      <w:r w:rsidR="004F2F18" w:rsidRPr="00D10EFB">
        <w:rPr>
          <w:rFonts w:cs="Times New Roman"/>
          <w:spacing w:val="-2"/>
          <w:sz w:val="28"/>
          <w:szCs w:val="28"/>
        </w:rPr>
        <w:t xml:space="preserve"> </w:t>
      </w:r>
      <w:r w:rsidRPr="00D10EFB">
        <w:rPr>
          <w:rFonts w:cs="Times New Roman"/>
          <w:spacing w:val="-2"/>
          <w:sz w:val="28"/>
          <w:szCs w:val="28"/>
        </w:rPr>
        <w:t>cơ quan chuyên môn về xây dựng thuộc Ủy ban nhân dân cấp xã.</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Tuy nhiên, do chưa có quy định thống nhất của Ủy ban nhân dân tỉnh về quy trình thực hiện và phân định trách nhiệm giữa các cơ quan nên việc triển khai trên thực tế gặp nhiều khó khăn, cụ thể:</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Chưa có căn cứ thống nhất để xác định cơ quan chủ trì thẩm định đối với các dự án có tính chất liên ngành hoặc thuộc phạm vi quản lý của nhiều cơ quan chuyên môn về xây dựng.</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Chưa có quy trình thống nhất về tiếp nhận, lấy ý kiến, tổng hợp kết quả thẩm định, trình phê duyệt và điều chỉnh dự án đầu tư xây dựng giữa các cơ quan có liên quan.</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Chưa có quy định thống nhất về trình tự, trách nhiệm và thẩm quyền trong việc chấp thuận hoặc phân cấp chấp thuận vị trí, ranh giới sử dụng đất, phương án tuyến, mặt bằng tổng thể của dự án đầu tư xây dựng theo quy định mới của Nghị định số 217/2026/NĐ-CP.</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Chưa bảo đảm sự thống nhất trong tổ chức thực hiện giữa các đơn vị hành chính sau khi sắp xếp, do các quy định trước đây của tỉnh Bắc Kạn và tỉnh Thái Nguyên được xây dựng trên cơ sở phạm vi quản lý và tổ chức bộ máy khác nhau.</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Những tồn tại trên làm giảm hiệu quả của cơ chế phân cấp, gây khó khăn trong công tác phối hợp giữa các cơ quan quản lý nhà nước và chưa đáp ứng yêu cầu cải cách thủ tục hành chính trong lĩnh vực đầu tư xây dựng.</w:t>
      </w:r>
    </w:p>
    <w:p w:rsidR="00214743" w:rsidRPr="00090767" w:rsidRDefault="00214743" w:rsidP="00214743">
      <w:pPr>
        <w:spacing w:before="120" w:after="120" w:line="240" w:lineRule="auto"/>
        <w:ind w:firstLine="709"/>
        <w:jc w:val="both"/>
        <w:rPr>
          <w:rFonts w:cs="Times New Roman"/>
          <w:i/>
          <w:sz w:val="28"/>
          <w:szCs w:val="28"/>
        </w:rPr>
      </w:pPr>
      <w:r w:rsidRPr="00090767">
        <w:rPr>
          <w:rFonts w:cs="Times New Roman"/>
          <w:i/>
          <w:sz w:val="28"/>
          <w:szCs w:val="28"/>
        </w:rPr>
        <w:t>2.3. Tác động tiêu cực nếu không ban hành Quyết định</w:t>
      </w:r>
    </w:p>
    <w:p w:rsidR="00214743" w:rsidRPr="00090767" w:rsidRDefault="00214743" w:rsidP="00214743">
      <w:pPr>
        <w:spacing w:before="120" w:after="120" w:line="240" w:lineRule="auto"/>
        <w:ind w:firstLine="709"/>
        <w:jc w:val="both"/>
        <w:rPr>
          <w:rFonts w:cs="Times New Roman"/>
          <w:sz w:val="28"/>
          <w:szCs w:val="28"/>
        </w:rPr>
      </w:pPr>
      <w:r w:rsidRPr="00090767">
        <w:rPr>
          <w:rFonts w:cs="Times New Roman"/>
          <w:sz w:val="28"/>
          <w:szCs w:val="28"/>
        </w:rPr>
        <w:t>Nếu Ủy ban nhân dân tỉnh không ban hành Quyết định để cụ thể hóa các nội dung được giao tại Luật Xây dựng số 135/2025/QH15 và Nghị định số 217/2026/NĐ-CP thì sẽ phát sinh nhiều tác động bất lợi đối với công tác quản lý nhà nước về đầu tư xây dựng trên địa bàn tỉnh, cụ thể:</w:t>
      </w:r>
    </w:p>
    <w:p w:rsidR="00214743" w:rsidRPr="00090767" w:rsidRDefault="000135AE"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214743" w:rsidRPr="00090767">
        <w:rPr>
          <w:rFonts w:cs="Times New Roman"/>
          <w:sz w:val="28"/>
          <w:szCs w:val="28"/>
        </w:rPr>
        <w:t>Không có cơ sở pháp lý thống nhất để triển khai các nội dung thuộc thẩm quyền của Ủy ban nhân dân tỉnh theo quy định của Nghị định số 217/2026/NĐ-CP.</w:t>
      </w:r>
    </w:p>
    <w:p w:rsidR="00214743" w:rsidRPr="00090767" w:rsidRDefault="000135AE"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214743" w:rsidRPr="00090767">
        <w:rPr>
          <w:rFonts w:cs="Times New Roman"/>
          <w:sz w:val="28"/>
          <w:szCs w:val="28"/>
        </w:rPr>
        <w:t>Không bảo đảm sự thống nhất trong áp dụng pháp luật sau khi thực hiện sắp xếp đơn vị hành chính cấp tỉnh; các quy định của tỉnh Bắc Kạn và tỉnh Thái Nguyên trước đây không còn phù hợp để tiếp tục áp dụng trên phạm vi tỉnh Thái Nguyên mới.</w:t>
      </w:r>
    </w:p>
    <w:p w:rsidR="00214743" w:rsidRPr="00090767" w:rsidRDefault="000135AE" w:rsidP="000135AE">
      <w:pPr>
        <w:spacing w:before="120" w:after="120" w:line="240" w:lineRule="auto"/>
        <w:ind w:firstLine="709"/>
        <w:jc w:val="both"/>
        <w:rPr>
          <w:rFonts w:cs="Times New Roman"/>
          <w:sz w:val="28"/>
          <w:szCs w:val="28"/>
        </w:rPr>
      </w:pPr>
      <w:r w:rsidRPr="00090767">
        <w:rPr>
          <w:rFonts w:cs="Times New Roman"/>
          <w:sz w:val="28"/>
          <w:szCs w:val="28"/>
        </w:rPr>
        <w:t xml:space="preserve">- </w:t>
      </w:r>
      <w:r w:rsidR="00214743" w:rsidRPr="00090767">
        <w:rPr>
          <w:rFonts w:cs="Times New Roman"/>
          <w:sz w:val="28"/>
          <w:szCs w:val="28"/>
        </w:rPr>
        <w:t xml:space="preserve">Tiềm ẩn nguy cơ chồng chéo hoặc bỏ sót trách nhiệm giữa </w:t>
      </w:r>
      <w:r w:rsidRPr="00090767">
        <w:rPr>
          <w:rFonts w:cs="Times New Roman"/>
          <w:sz w:val="28"/>
          <w:szCs w:val="28"/>
        </w:rPr>
        <w:t>Sở Xây dựng, các sở quản lý công trình xây dựng chuyên ngành, Ban Quản lý các khu công nghiệp, Ủy ban nhân dân cấp xã và cơ quan chuyên môn về xây dựng thuộc Ủy ban nhân dân cấp xã.</w:t>
      </w:r>
    </w:p>
    <w:p w:rsidR="00214743" w:rsidRPr="00090767" w:rsidRDefault="000135AE" w:rsidP="00214743">
      <w:pPr>
        <w:spacing w:before="120" w:after="120" w:line="240" w:lineRule="auto"/>
        <w:ind w:firstLine="709"/>
        <w:jc w:val="both"/>
        <w:rPr>
          <w:rFonts w:cs="Times New Roman"/>
          <w:sz w:val="28"/>
          <w:szCs w:val="28"/>
        </w:rPr>
      </w:pPr>
      <w:r w:rsidRPr="00090767">
        <w:rPr>
          <w:rFonts w:cs="Times New Roman"/>
          <w:sz w:val="28"/>
          <w:szCs w:val="28"/>
        </w:rPr>
        <w:lastRenderedPageBreak/>
        <w:t xml:space="preserve">- </w:t>
      </w:r>
      <w:r w:rsidR="00214743" w:rsidRPr="00090767">
        <w:rPr>
          <w:rFonts w:cs="Times New Roman"/>
          <w:sz w:val="28"/>
          <w:szCs w:val="28"/>
        </w:rPr>
        <w:t>Làm giảm hiệu quả của công tác phân cấp, phân quyền; ảnh hưởng đến tiến độ thẩm định, phê duyệt, điều chỉnh dự án đầu tư xây dựng và việc chấp thuận vị trí, ranh giới sử dụng đất, phương án tuyến, mặt bằng tổng thể của dự án đầu tư xây dựng.</w:t>
      </w:r>
    </w:p>
    <w:p w:rsidR="00214743" w:rsidRPr="00090767" w:rsidRDefault="000135AE"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214743" w:rsidRPr="00090767">
        <w:rPr>
          <w:rFonts w:cs="Times New Roman"/>
          <w:sz w:val="28"/>
          <w:szCs w:val="28"/>
        </w:rPr>
        <w:t>Ảnh hưởng đến mục tiêu cải cách thủ tục hành chính, cải thiện môi trường đầu tư, nâng cao hiệu lực, hiệu quả quản lý nhà nước và tổ chức thực hiện thống nhất Luật Xây dựng trên địa bàn tỉnh.</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b/>
          <w:spacing w:val="-4"/>
          <w:sz w:val="28"/>
          <w:szCs w:val="28"/>
        </w:rPr>
        <w:t>II. MỤC ĐÍCH BAN HÀNH VÀ QUAN ĐIỂM XÂY DỰNG DỰ</w:t>
      </w:r>
      <w:r w:rsidR="0093496D">
        <w:rPr>
          <w:rFonts w:cs="Times New Roman"/>
          <w:b/>
          <w:spacing w:val="-4"/>
          <w:sz w:val="28"/>
          <w:szCs w:val="28"/>
        </w:rPr>
        <w:t xml:space="preserve"> </w:t>
      </w:r>
      <w:r w:rsidRPr="00090767">
        <w:rPr>
          <w:rFonts w:cs="Times New Roman"/>
          <w:b/>
          <w:spacing w:val="-4"/>
          <w:sz w:val="28"/>
          <w:szCs w:val="28"/>
        </w:rPr>
        <w:t>THẢO</w:t>
      </w:r>
      <w:r w:rsidRPr="00090767">
        <w:rPr>
          <w:rFonts w:cs="Times New Roman"/>
          <w:b/>
          <w:sz w:val="28"/>
          <w:szCs w:val="28"/>
        </w:rPr>
        <w:t xml:space="preserve"> VĂN BẢN</w:t>
      </w:r>
    </w:p>
    <w:p w:rsidR="002654EB" w:rsidRPr="00090767" w:rsidRDefault="005445F5" w:rsidP="00214743">
      <w:pPr>
        <w:spacing w:before="120" w:after="120" w:line="240" w:lineRule="auto"/>
        <w:ind w:firstLine="709"/>
        <w:rPr>
          <w:rFonts w:cs="Times New Roman"/>
          <w:b/>
          <w:sz w:val="28"/>
          <w:szCs w:val="28"/>
        </w:rPr>
      </w:pPr>
      <w:r w:rsidRPr="00090767">
        <w:rPr>
          <w:rFonts w:cs="Times New Roman"/>
          <w:b/>
          <w:sz w:val="28"/>
          <w:szCs w:val="28"/>
        </w:rPr>
        <w:t>1. Mục đích ban hành</w:t>
      </w:r>
    </w:p>
    <w:p w:rsidR="002E46DD" w:rsidRPr="00090767" w:rsidRDefault="002E46DD" w:rsidP="00214743">
      <w:pPr>
        <w:autoSpaceDE w:val="0"/>
        <w:autoSpaceDN w:val="0"/>
        <w:adjustRightInd w:val="0"/>
        <w:spacing w:before="120" w:after="120" w:line="240" w:lineRule="auto"/>
        <w:ind w:firstLine="709"/>
        <w:jc w:val="both"/>
        <w:rPr>
          <w:rFonts w:cs="Times New Roman"/>
          <w:sz w:val="28"/>
          <w:szCs w:val="28"/>
        </w:rPr>
      </w:pPr>
      <w:r w:rsidRPr="00090767">
        <w:rPr>
          <w:rFonts w:cs="Times New Roman"/>
          <w:sz w:val="28"/>
          <w:szCs w:val="28"/>
        </w:rPr>
        <w:t xml:space="preserve">- Việc ban hành Quyết định nhằm cụ thể hóa các quy định của Luật Xây dựng số 135/2025/QH15 và Nghị định số 217/2026/NĐ-CP về trách nhiệm của Ủy ban nhân dân cấp tỉnh trong việc ban hành Quy định về </w:t>
      </w:r>
      <w:r w:rsidR="00451038" w:rsidRPr="00680DFE">
        <w:rPr>
          <w:rFonts w:cs="Times New Roman"/>
          <w:sz w:val="28"/>
          <w:szCs w:val="28"/>
        </w:rPr>
        <w:t>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w:t>
      </w:r>
      <w:r w:rsidR="00451038">
        <w:rPr>
          <w:rFonts w:cs="Times New Roman"/>
          <w:sz w:val="28"/>
          <w:szCs w:val="28"/>
        </w:rPr>
        <w:t xml:space="preserve">ệp </w:t>
      </w:r>
      <w:r w:rsidRPr="00090767">
        <w:rPr>
          <w:rFonts w:cs="Times New Roman"/>
          <w:sz w:val="28"/>
          <w:szCs w:val="28"/>
        </w:rPr>
        <w:t>thuộc phạm vi quản lý của địa phương.</w:t>
      </w:r>
    </w:p>
    <w:p w:rsidR="002E46DD" w:rsidRPr="00D10EFB" w:rsidRDefault="002E46DD" w:rsidP="00214743">
      <w:pPr>
        <w:autoSpaceDE w:val="0"/>
        <w:autoSpaceDN w:val="0"/>
        <w:adjustRightInd w:val="0"/>
        <w:spacing w:before="120" w:after="120" w:line="240" w:lineRule="auto"/>
        <w:ind w:firstLine="709"/>
        <w:jc w:val="both"/>
        <w:rPr>
          <w:rFonts w:cs="Times New Roman"/>
          <w:spacing w:val="-2"/>
          <w:sz w:val="28"/>
          <w:szCs w:val="28"/>
        </w:rPr>
      </w:pPr>
      <w:r w:rsidRPr="00D10EFB">
        <w:rPr>
          <w:rFonts w:cs="Times New Roman"/>
          <w:spacing w:val="-2"/>
          <w:sz w:val="28"/>
          <w:szCs w:val="28"/>
        </w:rPr>
        <w:t>- Quyết định được ban hành nhằm thiết lập quy trình thống nhất trong tổ chức thực hiện công tác thẩm định, phê duyệt và điều chỉnh dự án đầu tư xây dựng trên địa bàn tỉnh; bảo đảm việc giải quyết hồ sơ đúng trình tự, thẩm quyền, thời hạn theo quy định của pháp luật; đồng thời tạo cơ sở pháp lý để thực hiện việc phân cấp, phân định rõ trách nhiệm giữa Ủy ban nhân dân tỉnh, các sở quản lý công trình xây dựng chuyên ngành, cơ quan chuyên môn về xây dựng thuộc Ủy ban nhân dân cấp xã và Ủy ban nhân dân cấp xã trong quản lý hoạt động đầu tư xây dựng.</w:t>
      </w:r>
    </w:p>
    <w:p w:rsidR="006E1783" w:rsidRPr="00090767" w:rsidRDefault="002654EB"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5445F5" w:rsidRPr="00090767">
        <w:rPr>
          <w:rFonts w:cs="Times New Roman"/>
          <w:sz w:val="28"/>
          <w:szCs w:val="28"/>
        </w:rPr>
        <w:t>Thay thế, bãi bỏ các quy định không còn phù hợp, bảo đảm hệ thống văn bản quy phạm pháp luật của tỉnh thống nhất, đồng bộ với Luật Xây dựng năm 2025 và các văn bản hướng dẫn thi hành.</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b/>
          <w:sz w:val="28"/>
          <w:szCs w:val="28"/>
        </w:rPr>
        <w:t>2. Quan điểm xây dựng dự thảo văn bản</w:t>
      </w:r>
    </w:p>
    <w:p w:rsidR="002E46DD" w:rsidRPr="00090767" w:rsidRDefault="002E46DD" w:rsidP="00214743">
      <w:pPr>
        <w:spacing w:before="120" w:after="120" w:line="240" w:lineRule="auto"/>
        <w:ind w:firstLine="709"/>
        <w:jc w:val="both"/>
        <w:rPr>
          <w:rFonts w:cs="Times New Roman"/>
          <w:sz w:val="28"/>
          <w:szCs w:val="28"/>
        </w:rPr>
      </w:pPr>
      <w:r w:rsidRPr="00090767">
        <w:rPr>
          <w:rFonts w:cs="Times New Roman"/>
          <w:sz w:val="28"/>
          <w:szCs w:val="28"/>
        </w:rPr>
        <w:t>- Bảo đảm tuân thủ Luật Ban hành văn bản quy phạm pháp luật, Luật Xây dựng số 135/2025/QH15, Nghị định số 217/2026/NĐ-CP và các quy định pháp luật có liên quan; chỉ quy định những nội dung thuộc thẩm quyền của Ủy ban nhân dân tỉnh và những nội dung được Chính phủ giao địa phương quy định.</w:t>
      </w:r>
    </w:p>
    <w:p w:rsidR="002E46DD" w:rsidRPr="00090767" w:rsidRDefault="002E46DD" w:rsidP="00214743">
      <w:pPr>
        <w:spacing w:before="120" w:after="120" w:line="240" w:lineRule="auto"/>
        <w:ind w:firstLine="709"/>
        <w:jc w:val="both"/>
        <w:rPr>
          <w:rFonts w:cs="Times New Roman"/>
          <w:sz w:val="28"/>
          <w:szCs w:val="28"/>
        </w:rPr>
      </w:pPr>
      <w:r w:rsidRPr="00090767">
        <w:rPr>
          <w:rFonts w:cs="Times New Roman"/>
          <w:sz w:val="28"/>
          <w:szCs w:val="28"/>
        </w:rPr>
        <w:t>- Bảo đảm tính hợp hiến, hợp pháp, tính thống nhất, đồng bộ của hệ thống pháp luật; không quy định lại các nội dung đã được Luật và Nghị định quy định đầy đủ; không làm phát sinh thêm thủ tục hành chính, hồ sơ, giấy tờ hoặc điều kiện ngoài quy định của pháp luật.</w:t>
      </w:r>
    </w:p>
    <w:p w:rsidR="002E46DD" w:rsidRPr="00090767" w:rsidRDefault="002E46DD" w:rsidP="00214743">
      <w:pPr>
        <w:spacing w:before="120" w:after="120" w:line="240" w:lineRule="auto"/>
        <w:ind w:firstLine="709"/>
        <w:jc w:val="both"/>
        <w:rPr>
          <w:rFonts w:cs="Times New Roman"/>
          <w:sz w:val="28"/>
          <w:szCs w:val="28"/>
        </w:rPr>
      </w:pPr>
      <w:r w:rsidRPr="00090767">
        <w:rPr>
          <w:rFonts w:cs="Times New Roman"/>
          <w:sz w:val="28"/>
          <w:szCs w:val="28"/>
        </w:rPr>
        <w:t>- Bảo đảm nguyên tắc phân cấp, phân quyền đi đôi với phân định rõ trách nhiệm, quyền hạn của từng cơ quan, đơn vị; tăng cường tính chủ động, tự chịu trách nhiệm của cơ quan được giao nhiệm vụ, đồng thời bảo đảm cơ chế kiểm tra, giám sát trong quá trình tổ chức thực hiện.</w:t>
      </w:r>
    </w:p>
    <w:p w:rsidR="002E46DD" w:rsidRPr="00090767" w:rsidRDefault="002E46DD" w:rsidP="00214743">
      <w:pPr>
        <w:spacing w:before="120" w:after="120" w:line="240" w:lineRule="auto"/>
        <w:ind w:firstLine="709"/>
        <w:jc w:val="both"/>
        <w:rPr>
          <w:rFonts w:cs="Times New Roman"/>
          <w:sz w:val="28"/>
          <w:szCs w:val="28"/>
        </w:rPr>
      </w:pPr>
      <w:r w:rsidRPr="00090767">
        <w:rPr>
          <w:rFonts w:cs="Times New Roman"/>
          <w:sz w:val="28"/>
          <w:szCs w:val="28"/>
        </w:rPr>
        <w:lastRenderedPageBreak/>
        <w:t>- Bảo đảm quy trình thực hiện đơn giản, rõ ràng, dễ áp dụng, thống nhất trên phạm vi toàn tỉnh; tăng cường ứng dụng công nghệ thông tin và chuyển đổi số trong tiếp nhận, xử lý, theo dõi và giải quyết hồ sơ theo quy định của pháp luật.</w:t>
      </w:r>
    </w:p>
    <w:p w:rsidR="002E46DD" w:rsidRPr="00090767" w:rsidRDefault="002E46DD" w:rsidP="00214743">
      <w:pPr>
        <w:spacing w:before="120" w:after="120" w:line="240" w:lineRule="auto"/>
        <w:ind w:firstLine="709"/>
        <w:jc w:val="both"/>
        <w:rPr>
          <w:rFonts w:cs="Times New Roman"/>
          <w:sz w:val="28"/>
          <w:szCs w:val="28"/>
        </w:rPr>
      </w:pPr>
      <w:r w:rsidRPr="00090767">
        <w:rPr>
          <w:rFonts w:cs="Times New Roman"/>
          <w:sz w:val="28"/>
          <w:szCs w:val="28"/>
        </w:rPr>
        <w:t>- Bảo đảm phù hợp với điều kiện thực tiễn của tỉnh Thái Nguyên sau khi sắp xếp đơn vị hành chính, đáp ứng yêu cầu quản lý nhà nước về đầu tư xây dựng trong giai đoạn mới; đồng thời tạo thuận lợi cho chủ đầu tư, cơ quan quản lý nhà nước và các tổ chức, cá nhân có liên quan trong quá trình thực hiện.</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III. QUÁ TRÌNH XÂY DỰNG DỰ THẢO VĂN BẢN</w:t>
      </w:r>
    </w:p>
    <w:p w:rsidR="005124D4" w:rsidRPr="00090767" w:rsidRDefault="005124D4" w:rsidP="00214743">
      <w:pPr>
        <w:spacing w:before="120" w:after="120" w:line="240" w:lineRule="auto"/>
        <w:ind w:firstLine="709"/>
        <w:jc w:val="both"/>
        <w:rPr>
          <w:rFonts w:cs="Times New Roman"/>
          <w:spacing w:val="-2"/>
          <w:sz w:val="28"/>
          <w:szCs w:val="28"/>
        </w:rPr>
      </w:pPr>
      <w:r w:rsidRPr="00090767">
        <w:rPr>
          <w:rFonts w:cs="Times New Roman"/>
          <w:spacing w:val="-2"/>
          <w:sz w:val="28"/>
          <w:szCs w:val="28"/>
        </w:rPr>
        <w:t>Thực hiện Kế hoạch số 314/KH-UBND ngày 18/7/2026 của Ủy ban nhân dân tỉnh Thái Nguyên,</w:t>
      </w:r>
      <w:bookmarkStart w:id="0" w:name="_GoBack"/>
      <w:bookmarkEnd w:id="0"/>
      <w:r w:rsidR="00F92018">
        <w:rPr>
          <w:rFonts w:cs="Times New Roman"/>
          <w:spacing w:val="-2"/>
          <w:sz w:val="28"/>
          <w:szCs w:val="28"/>
        </w:rPr>
        <w:t xml:space="preserve"> </w:t>
      </w:r>
      <w:r w:rsidRPr="00090767">
        <w:rPr>
          <w:rFonts w:cs="Times New Roman"/>
          <w:spacing w:val="-2"/>
          <w:sz w:val="28"/>
          <w:szCs w:val="28"/>
        </w:rPr>
        <w:t xml:space="preserve">Sở Xây dựng đã tổ chức xây dựng dự thảo Quyết định của Ủy ban nhân dân tỉnh </w:t>
      </w:r>
      <w:r w:rsidR="00021030" w:rsidRPr="00090767">
        <w:rPr>
          <w:rFonts w:cs="Times New Roman"/>
          <w:spacing w:val="-2"/>
          <w:sz w:val="28"/>
          <w:szCs w:val="28"/>
        </w:rPr>
        <w:t xml:space="preserve">Quy định về </w:t>
      </w:r>
      <w:r w:rsidR="00680DFE">
        <w:rPr>
          <w:rFonts w:cs="Times New Roman"/>
          <w:spacing w:val="-2"/>
          <w:sz w:val="28"/>
          <w:szCs w:val="28"/>
        </w:rPr>
        <w:t>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w:t>
      </w:r>
      <w:r w:rsidR="00021030" w:rsidRPr="00090767">
        <w:rPr>
          <w:rFonts w:cs="Times New Roman"/>
          <w:spacing w:val="-2"/>
          <w:sz w:val="28"/>
          <w:szCs w:val="28"/>
        </w:rPr>
        <w:t>g trên địa bàn tỉnh Thái Nguyên</w:t>
      </w:r>
      <w:r w:rsidRPr="00090767">
        <w:rPr>
          <w:rFonts w:cs="Times New Roman"/>
          <w:spacing w:val="-2"/>
          <w:sz w:val="28"/>
          <w:szCs w:val="28"/>
        </w:rPr>
        <w:t>.</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pacing w:val="-4"/>
          <w:sz w:val="28"/>
          <w:szCs w:val="28"/>
        </w:rPr>
        <w:t>Ngày…</w:t>
      </w:r>
      <w:r w:rsidR="00F565F0" w:rsidRPr="00090767">
        <w:rPr>
          <w:rFonts w:cs="Times New Roman"/>
          <w:spacing w:val="-4"/>
          <w:sz w:val="28"/>
          <w:szCs w:val="28"/>
        </w:rPr>
        <w:t>/</w:t>
      </w:r>
      <w:r w:rsidRPr="00090767">
        <w:rPr>
          <w:rFonts w:cs="Times New Roman"/>
          <w:spacing w:val="-4"/>
          <w:sz w:val="28"/>
          <w:szCs w:val="28"/>
        </w:rPr>
        <w:t>…</w:t>
      </w:r>
      <w:r w:rsidR="00F565F0" w:rsidRPr="00090767">
        <w:rPr>
          <w:rFonts w:cs="Times New Roman"/>
          <w:spacing w:val="-4"/>
          <w:sz w:val="28"/>
          <w:szCs w:val="28"/>
        </w:rPr>
        <w:t>/</w:t>
      </w:r>
      <w:r w:rsidRPr="00090767">
        <w:rPr>
          <w:rFonts w:cs="Times New Roman"/>
          <w:spacing w:val="-4"/>
          <w:sz w:val="28"/>
          <w:szCs w:val="28"/>
        </w:rPr>
        <w:t>2026, Sở Xây dựng ban hành Văn bản số ……/SXD-</w:t>
      </w:r>
      <w:r w:rsidR="00F565F0" w:rsidRPr="00090767">
        <w:rPr>
          <w:rFonts w:cs="Times New Roman"/>
          <w:spacing w:val="-4"/>
          <w:sz w:val="28"/>
          <w:szCs w:val="28"/>
        </w:rPr>
        <w:t>QLCHDXD</w:t>
      </w:r>
      <w:r w:rsidRPr="00090767">
        <w:rPr>
          <w:rFonts w:cs="Times New Roman"/>
          <w:sz w:val="28"/>
          <w:szCs w:val="28"/>
        </w:rPr>
        <w:t xml:space="preserve"> gửi các sở, ban, ngành, Ủy ban Mặt trận Tổ quốc Việt Nam tỉnh, Ban Quản lý các Khu công nghiệp tỉnh, Ủy ban nhân dân các xã, phường và các cơ quan, tổ chức có liên quan đề nghị tham gia ý kiến đối với dự thảo Tờ trình, dự thảo Quyết định và Quy định kèm theo.</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Dự thảo văn bản được đăng tải trên Cổng thông tin điện tử của tỉnh và Trang thông tin điện tử của Sở Xây dựng để lấy ý kiến rộng rãi của cơ quan, tổ chức, cá nhân theo quy định.</w:t>
      </w:r>
    </w:p>
    <w:p w:rsidR="006E1783" w:rsidRPr="00090767" w:rsidRDefault="005445F5" w:rsidP="00214743">
      <w:pPr>
        <w:spacing w:before="120" w:after="120" w:line="240" w:lineRule="auto"/>
        <w:ind w:firstLine="709"/>
        <w:jc w:val="both"/>
        <w:rPr>
          <w:rFonts w:cs="Times New Roman"/>
          <w:spacing w:val="-2"/>
          <w:sz w:val="28"/>
          <w:szCs w:val="28"/>
        </w:rPr>
      </w:pPr>
      <w:r w:rsidRPr="00090767">
        <w:rPr>
          <w:rFonts w:cs="Times New Roman"/>
          <w:spacing w:val="-2"/>
          <w:sz w:val="28"/>
          <w:szCs w:val="28"/>
        </w:rPr>
        <w:t>Kết thúc thời gian lấy ý kiến, Sở Xây dựng đã tổng hợp được …… ý kiến của các cơ quan, đơn vị; trong đó có …… ý kiến nhất trí hoàn toàn, …… ý kiến tham gia chỉnh sửa, bổ sung. Các ý kiến góp ý đã được Sở Xây dựng nghiên cứu, tiếp thu, giải trình tại Báo cáo số ……/BC-SXD ngày …</w:t>
      </w:r>
      <w:r w:rsidR="00F565F0" w:rsidRPr="00090767">
        <w:rPr>
          <w:rFonts w:cs="Times New Roman"/>
          <w:spacing w:val="-2"/>
          <w:sz w:val="28"/>
          <w:szCs w:val="28"/>
        </w:rPr>
        <w:t>/</w:t>
      </w:r>
      <w:r w:rsidRPr="00090767">
        <w:rPr>
          <w:rFonts w:cs="Times New Roman"/>
          <w:spacing w:val="-2"/>
          <w:sz w:val="28"/>
          <w:szCs w:val="28"/>
        </w:rPr>
        <w:t>…</w:t>
      </w:r>
      <w:r w:rsidR="00F565F0" w:rsidRPr="00090767">
        <w:rPr>
          <w:rFonts w:cs="Times New Roman"/>
          <w:spacing w:val="-2"/>
          <w:sz w:val="28"/>
          <w:szCs w:val="28"/>
        </w:rPr>
        <w:t>/</w:t>
      </w:r>
      <w:r w:rsidRPr="00090767">
        <w:rPr>
          <w:rFonts w:cs="Times New Roman"/>
          <w:spacing w:val="-2"/>
          <w:sz w:val="28"/>
          <w:szCs w:val="28"/>
        </w:rPr>
        <w:t>2026.</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Ngày …</w:t>
      </w:r>
      <w:r w:rsidR="00F565F0" w:rsidRPr="00090767">
        <w:rPr>
          <w:rFonts w:cs="Times New Roman"/>
          <w:sz w:val="28"/>
          <w:szCs w:val="28"/>
        </w:rPr>
        <w:t>/</w:t>
      </w:r>
      <w:r w:rsidRPr="00090767">
        <w:rPr>
          <w:rFonts w:cs="Times New Roman"/>
          <w:sz w:val="28"/>
          <w:szCs w:val="28"/>
        </w:rPr>
        <w:t>…</w:t>
      </w:r>
      <w:r w:rsidR="00F565F0" w:rsidRPr="00090767">
        <w:rPr>
          <w:rFonts w:cs="Times New Roman"/>
          <w:sz w:val="28"/>
          <w:szCs w:val="28"/>
        </w:rPr>
        <w:t>/</w:t>
      </w:r>
      <w:r w:rsidRPr="00090767">
        <w:rPr>
          <w:rFonts w:cs="Times New Roman"/>
          <w:sz w:val="28"/>
          <w:szCs w:val="28"/>
        </w:rPr>
        <w:t>2026, Sở Xây dựng có Văn bản số ……/SXD-</w:t>
      </w:r>
      <w:r w:rsidR="00F565F0" w:rsidRPr="00090767">
        <w:rPr>
          <w:rFonts w:cs="Times New Roman"/>
          <w:sz w:val="28"/>
          <w:szCs w:val="28"/>
        </w:rPr>
        <w:t>QLCHĐXD</w:t>
      </w:r>
      <w:r w:rsidRPr="00090767">
        <w:rPr>
          <w:rFonts w:cs="Times New Roman"/>
          <w:sz w:val="28"/>
          <w:szCs w:val="28"/>
        </w:rPr>
        <w:t xml:space="preserve"> gửi Sở Tư pháp đề nghị thẩm định dự thảo Quyết định. Trên cơ sở Báo cáo thẩm định số ……/BC-STP ngày …</w:t>
      </w:r>
      <w:r w:rsidR="00F565F0" w:rsidRPr="00090767">
        <w:rPr>
          <w:rFonts w:cs="Times New Roman"/>
          <w:sz w:val="28"/>
          <w:szCs w:val="28"/>
        </w:rPr>
        <w:t>/</w:t>
      </w:r>
      <w:r w:rsidRPr="00090767">
        <w:rPr>
          <w:rFonts w:cs="Times New Roman"/>
          <w:sz w:val="28"/>
          <w:szCs w:val="28"/>
        </w:rPr>
        <w:t>…</w:t>
      </w:r>
      <w:r w:rsidR="00F565F0" w:rsidRPr="00090767">
        <w:rPr>
          <w:rFonts w:cs="Times New Roman"/>
          <w:sz w:val="28"/>
          <w:szCs w:val="28"/>
        </w:rPr>
        <w:t>/</w:t>
      </w:r>
      <w:r w:rsidRPr="00090767">
        <w:rPr>
          <w:rFonts w:cs="Times New Roman"/>
          <w:sz w:val="28"/>
          <w:szCs w:val="28"/>
        </w:rPr>
        <w:t>2026 của Sở Tư pháp, Sở Xây dựng đã nghiên cứu, tiếp thu, giải trình và hoàn thiện dự thảo văn bản tại Báo cáo số ……/BC-SXD ngày …</w:t>
      </w:r>
      <w:r w:rsidR="00F565F0" w:rsidRPr="00090767">
        <w:rPr>
          <w:rFonts w:cs="Times New Roman"/>
          <w:sz w:val="28"/>
          <w:szCs w:val="28"/>
        </w:rPr>
        <w:t>/</w:t>
      </w:r>
      <w:r w:rsidRPr="00090767">
        <w:rPr>
          <w:rFonts w:cs="Times New Roman"/>
          <w:sz w:val="28"/>
          <w:szCs w:val="28"/>
        </w:rPr>
        <w:t>…</w:t>
      </w:r>
      <w:r w:rsidR="00F565F0" w:rsidRPr="00090767">
        <w:rPr>
          <w:rFonts w:cs="Times New Roman"/>
          <w:sz w:val="28"/>
          <w:szCs w:val="28"/>
        </w:rPr>
        <w:t>/</w:t>
      </w:r>
      <w:r w:rsidRPr="00090767">
        <w:rPr>
          <w:rFonts w:cs="Times New Roman"/>
          <w:sz w:val="28"/>
          <w:szCs w:val="28"/>
        </w:rPr>
        <w:t>2026.</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Hồ sơ dự thảo Quyết định trình Ủy ban nhân dân tỉnh đã được xây dựng, hoàn thiện theo đúng trình tự, thủ tục quy định của pháp luật về ban hành văn bản quy phạm pháp luật.</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IV. BỐ CỤC VÀ NỘI DUNG CƠ BẢN CỦA DỰ THẢO VĂN BẢN</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1. Bố cục dự thảo văn bản</w:t>
      </w:r>
    </w:p>
    <w:p w:rsidR="00021030" w:rsidRPr="00090767" w:rsidRDefault="00021030" w:rsidP="00214743">
      <w:pPr>
        <w:autoSpaceDE w:val="0"/>
        <w:autoSpaceDN w:val="0"/>
        <w:adjustRightInd w:val="0"/>
        <w:spacing w:before="120" w:after="120" w:line="240" w:lineRule="auto"/>
        <w:ind w:firstLine="709"/>
        <w:jc w:val="both"/>
        <w:rPr>
          <w:rFonts w:cs="Times New Roman"/>
          <w:sz w:val="28"/>
          <w:szCs w:val="28"/>
        </w:rPr>
      </w:pPr>
      <w:r w:rsidRPr="00090767">
        <w:rPr>
          <w:rFonts w:cs="Times New Roman"/>
          <w:sz w:val="28"/>
          <w:szCs w:val="28"/>
        </w:rPr>
        <w:t>Dự thảo gồm 04 Chương, 12 Điều bao gồm:</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t>CHƯƠNG I: QUY ĐỊNH CHUNG.</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t>Điều 1. Phạm vi điều chỉnh.</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t>Điều 2. Đối tượng áp dụng.</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lastRenderedPageBreak/>
        <w:t>CHƯƠNG II: QUY TRÌNH THẨM ĐỊNH, PHÊ DUYỆT, ĐIỀU CHỈNH DỰ ÁN ĐẦU TƯ XÂY DỰNG.</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t>Điều 3. Quy trình thẩm định Báo cáo nghiên cứu khả thi đầu tư xây dựng tại cơ quan chuyên môn về xây dựng.</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t>Điều 4. Quy trình thẩm định Báo cáo nghiên cứu khả thi đầu tư xây dựng, Báo cáo kinh tế - kỹ thuật đầu tư xây dựng thuộc trách nhiệm của người quyết định đầu tư.</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t>Điều 5. Quy trình thẩm định điều chỉnh Báo cáo nghiên cứu khả thi đầu tư xây dựng, Báo cáo kinh tế - kỹ thuật đầu tư xây dựng.</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t>Điều 6. Phê duyệt dự án, quyết định đầu tư xây dựng.</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t>Điều 7. Phê duyệt điều chỉnh dự án, quyết định đầu tư xây dựng điều chỉnh.</w:t>
      </w:r>
    </w:p>
    <w:p w:rsidR="00021030" w:rsidRPr="00090767" w:rsidRDefault="00021030" w:rsidP="00214743">
      <w:pPr>
        <w:spacing w:before="120" w:after="120" w:line="240" w:lineRule="auto"/>
        <w:ind w:firstLine="709"/>
        <w:jc w:val="both"/>
        <w:rPr>
          <w:rFonts w:cs="Times New Roman"/>
          <w:bCs/>
          <w:sz w:val="28"/>
          <w:szCs w:val="28"/>
          <w:lang w:val="nl-NL"/>
        </w:rPr>
      </w:pPr>
      <w:r w:rsidRPr="00090767">
        <w:rPr>
          <w:rFonts w:cs="Times New Roman"/>
          <w:bCs/>
          <w:sz w:val="28"/>
          <w:szCs w:val="28"/>
          <w:lang w:val="nl-NL"/>
        </w:rPr>
        <w:t xml:space="preserve">CHƯƠNG III: </w:t>
      </w:r>
      <w:r w:rsidR="00860FDF" w:rsidRPr="00860FDF">
        <w:rPr>
          <w:rFonts w:cs="Times New Roman"/>
          <w:bCs/>
          <w:sz w:val="28"/>
          <w:szCs w:val="28"/>
          <w:lang w:val="nl-NL"/>
        </w:rPr>
        <w:t>CHẤP THUẬN VỊ TRÍ, RANH GIỚI SỬ DỤNG ĐẤT, PHƯƠNG ÁN TUYẾN, MẶT BẰNG TỔNG THỂ CỦA DỰ ÁN ĐẦU TƯ XÂY DỰNG VÀ CÔNG TRÌNH XÂY DỰNG TRÊN ĐẤT LÚA</w:t>
      </w:r>
      <w:r w:rsidRPr="00090767">
        <w:rPr>
          <w:rFonts w:cs="Times New Roman"/>
          <w:bCs/>
          <w:sz w:val="28"/>
          <w:szCs w:val="28"/>
          <w:lang w:val="nl-NL"/>
        </w:rPr>
        <w:t>.</w:t>
      </w:r>
    </w:p>
    <w:p w:rsidR="00021030" w:rsidRPr="00090767" w:rsidRDefault="00860FDF" w:rsidP="00214743">
      <w:pPr>
        <w:spacing w:before="120" w:after="120" w:line="240" w:lineRule="auto"/>
        <w:ind w:firstLine="709"/>
        <w:jc w:val="both"/>
        <w:rPr>
          <w:rFonts w:cs="Times New Roman"/>
          <w:bCs/>
          <w:sz w:val="28"/>
          <w:szCs w:val="28"/>
          <w:lang w:val="nl-NL"/>
        </w:rPr>
      </w:pPr>
      <w:r w:rsidRPr="00860FDF">
        <w:rPr>
          <w:rFonts w:cs="Times New Roman"/>
          <w:bCs/>
          <w:sz w:val="28"/>
          <w:szCs w:val="28"/>
          <w:lang w:val="nl-NL"/>
        </w:rPr>
        <w:t>Điều 8. Nguyên tắc thực hiện chấp thuận vị trí, ranh giới sử dụng đất, phương án tuyến, mặt bằng tổng thể</w:t>
      </w:r>
      <w:r w:rsidR="00021030" w:rsidRPr="00090767">
        <w:rPr>
          <w:rFonts w:cs="Times New Roman"/>
          <w:bCs/>
          <w:sz w:val="28"/>
          <w:szCs w:val="28"/>
          <w:lang w:val="nl-NL"/>
        </w:rPr>
        <w:t>.</w:t>
      </w:r>
    </w:p>
    <w:p w:rsidR="00021030" w:rsidRPr="00090767" w:rsidRDefault="00860FDF" w:rsidP="00860FDF">
      <w:pPr>
        <w:spacing w:before="120" w:after="120" w:line="240" w:lineRule="auto"/>
        <w:ind w:firstLine="709"/>
        <w:jc w:val="both"/>
        <w:rPr>
          <w:rFonts w:cs="Times New Roman"/>
          <w:bCs/>
          <w:sz w:val="28"/>
          <w:szCs w:val="28"/>
          <w:lang w:val="nl-NL"/>
        </w:rPr>
      </w:pPr>
      <w:r w:rsidRPr="00860FDF">
        <w:rPr>
          <w:rFonts w:cs="Times New Roman"/>
          <w:bCs/>
          <w:sz w:val="28"/>
          <w:szCs w:val="28"/>
          <w:lang w:val="nl-NL"/>
        </w:rPr>
        <w:t>Điều 9. Phân cấp thẩm quyền chấp thuận vị trí, ranh giới sử dụng đất, phương án tuyến, mặt bằng tổng thể của dự án đầu tư xây dựng</w:t>
      </w:r>
      <w:r w:rsidR="00021030" w:rsidRPr="00090767">
        <w:rPr>
          <w:rFonts w:cs="Times New Roman"/>
          <w:bCs/>
          <w:sz w:val="28"/>
          <w:szCs w:val="28"/>
          <w:lang w:val="nl-NL"/>
        </w:rPr>
        <w:t>.</w:t>
      </w:r>
    </w:p>
    <w:p w:rsidR="00021030" w:rsidRPr="00860FDF" w:rsidRDefault="00860FDF" w:rsidP="00860FDF">
      <w:pPr>
        <w:spacing w:before="120" w:after="120" w:line="240" w:lineRule="auto"/>
        <w:ind w:firstLine="709"/>
        <w:jc w:val="both"/>
        <w:rPr>
          <w:rFonts w:cs="Times New Roman"/>
          <w:bCs/>
          <w:sz w:val="28"/>
          <w:szCs w:val="28"/>
          <w:lang w:val="nl-NL"/>
        </w:rPr>
      </w:pPr>
      <w:r w:rsidRPr="00860FDF">
        <w:rPr>
          <w:rFonts w:cs="Times New Roman"/>
          <w:bCs/>
          <w:sz w:val="28"/>
          <w:szCs w:val="28"/>
          <w:lang w:val="nl-NL"/>
        </w:rPr>
        <w:t>Điều 10. Quy định chấp thuận tổng mặt bằng của công trình xây dựng phục vụ trực tiếp sản xuất nông nghiệp trên đất trồng lúa</w:t>
      </w:r>
      <w:r w:rsidR="00021030" w:rsidRPr="00860FDF">
        <w:rPr>
          <w:rFonts w:cs="Times New Roman"/>
          <w:bCs/>
          <w:sz w:val="28"/>
          <w:szCs w:val="28"/>
          <w:lang w:val="nl-NL"/>
        </w:rPr>
        <w:t>.</w:t>
      </w:r>
    </w:p>
    <w:p w:rsidR="00021030" w:rsidRPr="00860FDF" w:rsidRDefault="00021030" w:rsidP="00214743">
      <w:pPr>
        <w:autoSpaceDE w:val="0"/>
        <w:autoSpaceDN w:val="0"/>
        <w:adjustRightInd w:val="0"/>
        <w:spacing w:before="120" w:after="120" w:line="240" w:lineRule="auto"/>
        <w:ind w:firstLine="709"/>
        <w:jc w:val="both"/>
        <w:rPr>
          <w:rFonts w:cs="Times New Roman"/>
          <w:spacing w:val="-4"/>
          <w:sz w:val="28"/>
          <w:szCs w:val="28"/>
        </w:rPr>
      </w:pPr>
      <w:r w:rsidRPr="00860FDF">
        <w:rPr>
          <w:rFonts w:cs="Times New Roman"/>
          <w:spacing w:val="-4"/>
          <w:sz w:val="28"/>
          <w:szCs w:val="28"/>
        </w:rPr>
        <w:t>CHƯƠNG IV: ĐIỀU KHOẢN CHUYỂN TIẾP VÀ TỔ CHỨC THỰC HIỆN.</w:t>
      </w:r>
    </w:p>
    <w:p w:rsidR="00021030" w:rsidRPr="00090767" w:rsidRDefault="00021030" w:rsidP="00214743">
      <w:pPr>
        <w:autoSpaceDE w:val="0"/>
        <w:autoSpaceDN w:val="0"/>
        <w:adjustRightInd w:val="0"/>
        <w:spacing w:before="120" w:after="120" w:line="240" w:lineRule="auto"/>
        <w:ind w:firstLine="709"/>
        <w:jc w:val="both"/>
        <w:rPr>
          <w:rFonts w:cs="Times New Roman"/>
          <w:sz w:val="28"/>
          <w:szCs w:val="28"/>
        </w:rPr>
      </w:pPr>
      <w:r w:rsidRPr="00090767">
        <w:rPr>
          <w:rFonts w:cs="Times New Roman"/>
          <w:sz w:val="28"/>
          <w:szCs w:val="28"/>
        </w:rPr>
        <w:t>Điều 11. Điều khoản chuyển tiếp.</w:t>
      </w:r>
    </w:p>
    <w:p w:rsidR="00021030" w:rsidRPr="00090767" w:rsidRDefault="00021030" w:rsidP="00214743">
      <w:pPr>
        <w:autoSpaceDE w:val="0"/>
        <w:autoSpaceDN w:val="0"/>
        <w:adjustRightInd w:val="0"/>
        <w:spacing w:before="120" w:after="120" w:line="240" w:lineRule="auto"/>
        <w:ind w:firstLine="709"/>
        <w:jc w:val="both"/>
        <w:rPr>
          <w:rFonts w:cs="Times New Roman"/>
          <w:sz w:val="28"/>
          <w:szCs w:val="28"/>
        </w:rPr>
      </w:pPr>
      <w:r w:rsidRPr="00090767">
        <w:rPr>
          <w:rFonts w:cs="Times New Roman"/>
          <w:sz w:val="28"/>
          <w:szCs w:val="28"/>
        </w:rPr>
        <w:t>Điều 12. Tổ chức thực hiện.</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2. Nội dung cơ bản của dự thảo văn bản</w:t>
      </w:r>
    </w:p>
    <w:p w:rsidR="006E1783" w:rsidRPr="00090767" w:rsidRDefault="005445F5" w:rsidP="00214743">
      <w:pPr>
        <w:spacing w:before="120" w:after="120" w:line="240" w:lineRule="auto"/>
        <w:ind w:firstLine="709"/>
        <w:rPr>
          <w:rFonts w:cs="Times New Roman"/>
          <w:b/>
          <w:sz w:val="28"/>
          <w:szCs w:val="28"/>
        </w:rPr>
      </w:pPr>
      <w:r w:rsidRPr="00090767">
        <w:rPr>
          <w:rFonts w:cs="Times New Roman"/>
          <w:b/>
          <w:sz w:val="28"/>
          <w:szCs w:val="28"/>
        </w:rPr>
        <w:t xml:space="preserve">2.1. Quy định về </w:t>
      </w:r>
      <w:r w:rsidR="00021030" w:rsidRPr="00090767">
        <w:rPr>
          <w:rFonts w:cs="Times New Roman"/>
          <w:b/>
          <w:sz w:val="28"/>
          <w:szCs w:val="28"/>
        </w:rPr>
        <w:t>quy trình thẩm định, phê duyệt, điều chỉnh dự án đầu tư xây dựng</w:t>
      </w:r>
    </w:p>
    <w:p w:rsidR="00021030" w:rsidRPr="00090767" w:rsidRDefault="00021030" w:rsidP="00214743">
      <w:pPr>
        <w:spacing w:before="120" w:after="120" w:line="240" w:lineRule="auto"/>
        <w:ind w:firstLine="709"/>
        <w:rPr>
          <w:rFonts w:cs="Times New Roman"/>
          <w:sz w:val="28"/>
          <w:szCs w:val="28"/>
        </w:rPr>
      </w:pPr>
      <w:r w:rsidRPr="00090767">
        <w:rPr>
          <w:rFonts w:cs="Times New Roman"/>
          <w:sz w:val="28"/>
          <w:szCs w:val="28"/>
        </w:rPr>
        <w:t>- Quy trình thẩm định Báo cáo nghiên cứu khả thi đầu tư xây dựng tại cơ quan chuyên môn về xây dựng.</w:t>
      </w:r>
    </w:p>
    <w:p w:rsidR="00021030" w:rsidRPr="00090767" w:rsidRDefault="00021030" w:rsidP="00214743">
      <w:pPr>
        <w:spacing w:before="120" w:after="120" w:line="240" w:lineRule="auto"/>
        <w:ind w:firstLine="709"/>
        <w:rPr>
          <w:rFonts w:cs="Times New Roman"/>
          <w:sz w:val="28"/>
          <w:szCs w:val="28"/>
        </w:rPr>
      </w:pPr>
      <w:r w:rsidRPr="00090767">
        <w:rPr>
          <w:rFonts w:cs="Times New Roman"/>
          <w:sz w:val="28"/>
          <w:szCs w:val="28"/>
        </w:rPr>
        <w:t>- Quy trình thẩm định Báo cáo nghiên cứu khả thi đầu tư xây dựng, Báo cáo kinh tế - kỹ thuật đầu tư xây dựng thuộc trách nhiệm của người quyết định đầu tư.</w:t>
      </w:r>
    </w:p>
    <w:p w:rsidR="00021030" w:rsidRPr="00090767" w:rsidRDefault="00021030" w:rsidP="00214743">
      <w:pPr>
        <w:spacing w:before="120" w:after="120" w:line="240" w:lineRule="auto"/>
        <w:ind w:firstLine="709"/>
        <w:rPr>
          <w:rFonts w:cs="Times New Roman"/>
          <w:sz w:val="28"/>
          <w:szCs w:val="28"/>
        </w:rPr>
      </w:pPr>
      <w:r w:rsidRPr="00090767">
        <w:rPr>
          <w:rFonts w:cs="Times New Roman"/>
          <w:sz w:val="28"/>
          <w:szCs w:val="28"/>
        </w:rPr>
        <w:t>- Quy trình thẩm định điều chỉnh Báo cáo nghiên cứu khả thi đầu tư xây dựng, Báo cáo kinh tế - kỹ thuật đầu tư xây dựng.</w:t>
      </w:r>
    </w:p>
    <w:p w:rsidR="00021030" w:rsidRPr="00090767" w:rsidRDefault="00021030" w:rsidP="00214743">
      <w:pPr>
        <w:spacing w:before="120" w:after="120" w:line="240" w:lineRule="auto"/>
        <w:ind w:firstLine="709"/>
        <w:rPr>
          <w:rFonts w:cs="Times New Roman"/>
          <w:sz w:val="28"/>
          <w:szCs w:val="28"/>
        </w:rPr>
      </w:pPr>
      <w:r w:rsidRPr="00090767">
        <w:rPr>
          <w:rFonts w:cs="Times New Roman"/>
          <w:sz w:val="28"/>
          <w:szCs w:val="28"/>
        </w:rPr>
        <w:t>- Phê duyệt dự án, quyết định đầu tư xây dựng.</w:t>
      </w:r>
    </w:p>
    <w:p w:rsidR="00021030" w:rsidRPr="00090767" w:rsidRDefault="00021030" w:rsidP="00214743">
      <w:pPr>
        <w:spacing w:before="120" w:after="120" w:line="240" w:lineRule="auto"/>
        <w:ind w:firstLine="709"/>
        <w:rPr>
          <w:rFonts w:cs="Times New Roman"/>
          <w:sz w:val="28"/>
          <w:szCs w:val="28"/>
        </w:rPr>
      </w:pPr>
      <w:r w:rsidRPr="00090767">
        <w:rPr>
          <w:rFonts w:cs="Times New Roman"/>
          <w:sz w:val="28"/>
          <w:szCs w:val="28"/>
        </w:rPr>
        <w:t>- Phê duyệt điều chỉnh dự án, quyết định đầu tư xây dựng điều chỉnh.</w:t>
      </w:r>
    </w:p>
    <w:p w:rsidR="006E1783" w:rsidRPr="00090767" w:rsidRDefault="005445F5" w:rsidP="00214743">
      <w:pPr>
        <w:spacing w:before="120" w:after="120" w:line="240" w:lineRule="auto"/>
        <w:ind w:firstLine="709"/>
        <w:jc w:val="both"/>
        <w:rPr>
          <w:rFonts w:cs="Times New Roman"/>
          <w:b/>
          <w:sz w:val="28"/>
          <w:szCs w:val="28"/>
        </w:rPr>
      </w:pPr>
      <w:r w:rsidRPr="00090767">
        <w:rPr>
          <w:rFonts w:cs="Times New Roman"/>
          <w:b/>
          <w:sz w:val="28"/>
          <w:szCs w:val="28"/>
        </w:rPr>
        <w:t xml:space="preserve">2.2. Quy định về </w:t>
      </w:r>
      <w:r w:rsidR="00021030" w:rsidRPr="00090767">
        <w:rPr>
          <w:rFonts w:cs="Times New Roman"/>
          <w:b/>
          <w:sz w:val="28"/>
          <w:szCs w:val="28"/>
        </w:rPr>
        <w:t>chấp thuận vị trí, ranh giới sử dụng đất, phương án tuyến, mặt bằng tổng thể của dự án đầu tư xây dựng.</w:t>
      </w:r>
    </w:p>
    <w:p w:rsidR="00021030" w:rsidRPr="00090767" w:rsidRDefault="00021030" w:rsidP="00214743">
      <w:pPr>
        <w:spacing w:before="120" w:after="120" w:line="240" w:lineRule="auto"/>
        <w:ind w:firstLine="709"/>
        <w:jc w:val="both"/>
        <w:rPr>
          <w:rFonts w:cs="Times New Roman"/>
          <w:sz w:val="28"/>
          <w:szCs w:val="28"/>
        </w:rPr>
      </w:pPr>
      <w:r w:rsidRPr="00090767">
        <w:rPr>
          <w:rFonts w:cs="Times New Roman"/>
          <w:sz w:val="28"/>
          <w:szCs w:val="28"/>
        </w:rPr>
        <w:t>- Phạm vi và nguyên tắc chấp thuận</w:t>
      </w:r>
      <w:r w:rsidR="00CD4EDB" w:rsidRPr="00090767">
        <w:rPr>
          <w:rFonts w:cs="Times New Roman"/>
          <w:sz w:val="28"/>
          <w:szCs w:val="28"/>
        </w:rPr>
        <w:t>;</w:t>
      </w:r>
    </w:p>
    <w:p w:rsidR="006E1783" w:rsidRPr="00090767" w:rsidRDefault="00021030" w:rsidP="00214743">
      <w:pPr>
        <w:spacing w:before="120" w:after="120" w:line="240" w:lineRule="auto"/>
        <w:ind w:firstLine="709"/>
        <w:rPr>
          <w:rFonts w:cs="Times New Roman"/>
          <w:sz w:val="28"/>
          <w:szCs w:val="28"/>
        </w:rPr>
      </w:pPr>
      <w:r w:rsidRPr="00090767">
        <w:rPr>
          <w:rFonts w:cs="Times New Roman"/>
          <w:sz w:val="28"/>
          <w:szCs w:val="28"/>
        </w:rPr>
        <w:lastRenderedPageBreak/>
        <w:t>-</w:t>
      </w:r>
      <w:r w:rsidR="005445F5" w:rsidRPr="00090767">
        <w:rPr>
          <w:rFonts w:cs="Times New Roman"/>
          <w:sz w:val="28"/>
          <w:szCs w:val="28"/>
        </w:rPr>
        <w:t xml:space="preserve"> Phân </w:t>
      </w:r>
      <w:r w:rsidR="00CD4EDB" w:rsidRPr="00090767">
        <w:rPr>
          <w:rFonts w:cs="Times New Roman"/>
          <w:sz w:val="28"/>
          <w:szCs w:val="28"/>
        </w:rPr>
        <w:t>cấp</w:t>
      </w:r>
      <w:r w:rsidRPr="00090767">
        <w:rPr>
          <w:rFonts w:cs="Times New Roman"/>
          <w:sz w:val="28"/>
          <w:szCs w:val="28"/>
        </w:rPr>
        <w:t xml:space="preserve"> thẩm</w:t>
      </w:r>
      <w:r w:rsidR="00EC6D16">
        <w:rPr>
          <w:rFonts w:cs="Times New Roman"/>
          <w:sz w:val="28"/>
          <w:szCs w:val="28"/>
        </w:rPr>
        <w:t xml:space="preserve"> </w:t>
      </w:r>
      <w:r w:rsidRPr="00090767">
        <w:rPr>
          <w:rFonts w:cs="Times New Roman"/>
          <w:sz w:val="28"/>
          <w:szCs w:val="28"/>
        </w:rPr>
        <w:t>quyền chấp thuận và phân cấp chấp thuận</w:t>
      </w:r>
    </w:p>
    <w:p w:rsidR="00CD4EDB" w:rsidRPr="00090767" w:rsidRDefault="00CD4EDB" w:rsidP="00214743">
      <w:pPr>
        <w:spacing w:before="120" w:after="120" w:line="240" w:lineRule="auto"/>
        <w:ind w:firstLine="709"/>
        <w:rPr>
          <w:rFonts w:cs="Times New Roman"/>
          <w:sz w:val="28"/>
          <w:szCs w:val="28"/>
        </w:rPr>
      </w:pPr>
      <w:r w:rsidRPr="00090767">
        <w:rPr>
          <w:rFonts w:cs="Times New Roman"/>
          <w:sz w:val="28"/>
          <w:szCs w:val="28"/>
        </w:rPr>
        <w:t>+ Ủy ban nhân dân cấp tỉnh;</w:t>
      </w:r>
    </w:p>
    <w:p w:rsidR="00CD4EDB" w:rsidRPr="00090767" w:rsidRDefault="0022394C" w:rsidP="00214743">
      <w:pPr>
        <w:spacing w:before="120" w:after="120" w:line="240" w:lineRule="auto"/>
        <w:ind w:firstLine="709"/>
        <w:rPr>
          <w:rFonts w:cs="Times New Roman"/>
          <w:sz w:val="28"/>
          <w:szCs w:val="28"/>
        </w:rPr>
      </w:pPr>
      <w:r>
        <w:rPr>
          <w:rFonts w:cs="Times New Roman"/>
          <w:sz w:val="28"/>
          <w:szCs w:val="28"/>
        </w:rPr>
        <w:t>+ Phân cấp cho Ủy ba</w:t>
      </w:r>
      <w:r w:rsidR="00CD4EDB" w:rsidRPr="00090767">
        <w:rPr>
          <w:rFonts w:cs="Times New Roman"/>
          <w:sz w:val="28"/>
          <w:szCs w:val="28"/>
        </w:rPr>
        <w:t>n nhân dân cấp xã.</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2.</w:t>
      </w:r>
      <w:r w:rsidR="00CD4EDB" w:rsidRPr="00090767">
        <w:rPr>
          <w:rFonts w:cs="Times New Roman"/>
          <w:b/>
          <w:sz w:val="28"/>
          <w:szCs w:val="28"/>
        </w:rPr>
        <w:t>3</w:t>
      </w:r>
      <w:r w:rsidRPr="00090767">
        <w:rPr>
          <w:rFonts w:cs="Times New Roman"/>
          <w:b/>
          <w:sz w:val="28"/>
          <w:szCs w:val="28"/>
        </w:rPr>
        <w:t>. Bãi bỏ các quy định không còn phù hợp</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Dự thảo Quyết định quy định các văn bản và nội dung văn bản địa phương sau hết hiệu lực kể từ ngày Quyết định có hiệu lực thi hành:</w:t>
      </w:r>
    </w:p>
    <w:p w:rsidR="00D65FE9" w:rsidRPr="00090767" w:rsidRDefault="00D65FE9"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CD4EDB" w:rsidRPr="00090767">
        <w:rPr>
          <w:rFonts w:cs="Times New Roman"/>
          <w:sz w:val="28"/>
          <w:szCs w:val="28"/>
        </w:rPr>
        <w:t xml:space="preserve">Quyết định số 07/2022/QĐ-UBND ngày 11/02/2022 của UBND tỉnh Bắc Kạn </w:t>
      </w:r>
      <w:r w:rsidR="00CD4EDB" w:rsidRPr="00090767">
        <w:rPr>
          <w:rFonts w:cs="Times New Roman"/>
          <w:i/>
          <w:sz w:val="28"/>
          <w:szCs w:val="28"/>
        </w:rPr>
        <w:t>(trước sáp nhập)</w:t>
      </w:r>
      <w:r w:rsidR="00CD4EDB" w:rsidRPr="00090767">
        <w:rPr>
          <w:rFonts w:cs="Times New Roman"/>
          <w:sz w:val="28"/>
          <w:szCs w:val="28"/>
        </w:rPr>
        <w:t xml:space="preserve"> ban hành Quy định phân cấp về quản lý, tổ chức thực hiện dự án đầu tư trên địa bàn tỉnh Bắc Kạn;</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Việc quy định hết hiệu lực đối với các văn bản, nội dung văn bản nêu trên nhằm bảo đảm áp dụng thống nhất một quy định trên toàn địa bàn tỉnh, tránh trùng lặp, mâu thuẫn và tạo thuận lợi cho cơ quan quản lý, tổ chức, cá nhân trong quá trình thực hiện.</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V. DỰ KIẾN NGUỒN LỰC, ĐIỀU KIỆN BẢO ĐẢM THI HÀNH VÀ THỜI GIAN TRÌNH BAN HÀNH</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1. Dự kiến nguồn nhân lực</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 xml:space="preserve">Việc thực hiện Quyết định sử dụng đội ngũ cán bộ, công chức hiện có của Sở Xây dựng, </w:t>
      </w:r>
      <w:r w:rsidR="00CD4EDB" w:rsidRPr="00090767">
        <w:rPr>
          <w:rFonts w:cs="Times New Roman"/>
          <w:sz w:val="28"/>
          <w:szCs w:val="28"/>
        </w:rPr>
        <w:t>các sở quản lý công trình xây dựng chuyên ngành,</w:t>
      </w:r>
      <w:r w:rsidR="0022394C">
        <w:rPr>
          <w:rFonts w:cs="Times New Roman"/>
          <w:sz w:val="28"/>
          <w:szCs w:val="28"/>
        </w:rPr>
        <w:t xml:space="preserve"> </w:t>
      </w:r>
      <w:r w:rsidRPr="00090767">
        <w:rPr>
          <w:rFonts w:cs="Times New Roman"/>
          <w:sz w:val="28"/>
          <w:szCs w:val="28"/>
        </w:rPr>
        <w:t>Ban Quản lý các Khu công nghiệp tỉnh, các sở, ban, ngành liên quan</w:t>
      </w:r>
      <w:r w:rsidR="00CD4EDB" w:rsidRPr="00090767">
        <w:rPr>
          <w:rFonts w:cs="Times New Roman"/>
          <w:sz w:val="28"/>
          <w:szCs w:val="28"/>
        </w:rPr>
        <w:t>;</w:t>
      </w:r>
      <w:r w:rsidRPr="00090767">
        <w:rPr>
          <w:rFonts w:cs="Times New Roman"/>
          <w:sz w:val="28"/>
          <w:szCs w:val="28"/>
        </w:rPr>
        <w:t xml:space="preserve"> Ủy ban nhân dân cấp xã</w:t>
      </w:r>
      <w:r w:rsidR="0022394C">
        <w:rPr>
          <w:rFonts w:cs="Times New Roman"/>
          <w:sz w:val="28"/>
          <w:szCs w:val="28"/>
        </w:rPr>
        <w:t xml:space="preserve"> </w:t>
      </w:r>
      <w:r w:rsidR="00CD4EDB" w:rsidRPr="00090767">
        <w:rPr>
          <w:rFonts w:cs="Times New Roman"/>
          <w:iCs/>
          <w:sz w:val="28"/>
          <w:szCs w:val="28"/>
          <w:shd w:val="clear" w:color="auto" w:fill="FFFFFF"/>
        </w:rPr>
        <w:t>và cơ quan chuyên môn về xây dựng thuộc Ủy ban nhân dân cấp xã</w:t>
      </w:r>
      <w:r w:rsidRPr="00090767">
        <w:rPr>
          <w:rFonts w:cs="Times New Roman"/>
          <w:sz w:val="28"/>
          <w:szCs w:val="28"/>
        </w:rPr>
        <w:t>.</w:t>
      </w:r>
    </w:p>
    <w:p w:rsidR="006E1783" w:rsidRPr="00090767" w:rsidRDefault="005445F5" w:rsidP="00214743">
      <w:pPr>
        <w:spacing w:before="120" w:after="120" w:line="240" w:lineRule="auto"/>
        <w:ind w:firstLine="709"/>
        <w:jc w:val="both"/>
        <w:rPr>
          <w:rFonts w:cs="Times New Roman"/>
          <w:spacing w:val="-4"/>
          <w:sz w:val="28"/>
          <w:szCs w:val="28"/>
        </w:rPr>
      </w:pPr>
      <w:r w:rsidRPr="00090767">
        <w:rPr>
          <w:rFonts w:cs="Times New Roman"/>
          <w:spacing w:val="-4"/>
          <w:sz w:val="28"/>
          <w:szCs w:val="28"/>
        </w:rPr>
        <w:t xml:space="preserve">Ủy ban nhân dân cấp xã căn cứ chức năng, nhiệm vụ, khối lượng công việc và tình hình thực tế để bố trí cán bộ thực hiện </w:t>
      </w:r>
      <w:r w:rsidR="00D30BEB" w:rsidRPr="008A343C">
        <w:rPr>
          <w:rFonts w:cs="Times New Roman"/>
          <w:spacing w:val="-4"/>
          <w:sz w:val="28"/>
          <w:szCs w:val="28"/>
        </w:rPr>
        <w:t xml:space="preserve">thẩm định, </w:t>
      </w:r>
      <w:r w:rsidR="008A343C" w:rsidRPr="008A343C">
        <w:rPr>
          <w:rFonts w:cs="Times New Roman"/>
          <w:spacing w:val="-4"/>
          <w:sz w:val="28"/>
          <w:szCs w:val="28"/>
        </w:rPr>
        <w:t>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nghiệp trên đất trồng lúa trên địa bàn tỉnh Thái Nguyên</w:t>
      </w:r>
      <w:r w:rsidRPr="00090767">
        <w:rPr>
          <w:rFonts w:cs="Times New Roman"/>
          <w:spacing w:val="-4"/>
          <w:sz w:val="28"/>
          <w:szCs w:val="28"/>
        </w:rPr>
        <w:t>;</w:t>
      </w:r>
      <w:r w:rsidR="002E4F8D">
        <w:rPr>
          <w:rFonts w:cs="Times New Roman"/>
          <w:spacing w:val="-4"/>
          <w:sz w:val="28"/>
          <w:szCs w:val="28"/>
        </w:rPr>
        <w:t xml:space="preserve"> </w:t>
      </w:r>
      <w:r w:rsidR="00D30BEB" w:rsidRPr="008A343C">
        <w:rPr>
          <w:rFonts w:cs="Times New Roman"/>
          <w:spacing w:val="-4"/>
          <w:sz w:val="28"/>
          <w:szCs w:val="28"/>
        </w:rPr>
        <w:t>Sở Xây</w:t>
      </w:r>
      <w:r w:rsidR="00D30BEB" w:rsidRPr="00090767">
        <w:rPr>
          <w:rFonts w:cs="Times New Roman"/>
          <w:sz w:val="28"/>
          <w:szCs w:val="28"/>
        </w:rPr>
        <w:t xml:space="preserve"> dựng, các sở quản lý công trình xây dựng chuyên ngành, Ban Quản lý các Khu công nghiệp tỉnh</w:t>
      </w:r>
      <w:r w:rsidR="0022394C">
        <w:rPr>
          <w:rFonts w:cs="Times New Roman"/>
          <w:sz w:val="28"/>
          <w:szCs w:val="28"/>
        </w:rPr>
        <w:t xml:space="preserve"> </w:t>
      </w:r>
      <w:r w:rsidRPr="00090767">
        <w:rPr>
          <w:rFonts w:cs="Times New Roman"/>
          <w:spacing w:val="-4"/>
          <w:sz w:val="28"/>
          <w:szCs w:val="28"/>
        </w:rPr>
        <w:t>bố trí cán bộ thực hiện nhiệm vụ hướng dẫn, theo dõi, kiểm tra, phối hợp theo Quy định; không thành lập thêm tổ chức, bộ máy mới chỉ để thực hiện Quyết định này.</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2. Dự kiến kinh phí</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Kinh phí triển khai thực hiện Quyết định được bố trí trong dự toán ngân sách chi thường xuyên hằng năm của các cơ quan, đơn vị và địa phương theo phân cấp ngân sách nhà nước, gồm:</w:t>
      </w:r>
    </w:p>
    <w:p w:rsidR="006E1783" w:rsidRPr="00090767" w:rsidRDefault="00D65FE9"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5445F5" w:rsidRPr="00090767">
        <w:rPr>
          <w:rFonts w:cs="Times New Roman"/>
          <w:sz w:val="28"/>
          <w:szCs w:val="28"/>
        </w:rPr>
        <w:t>Kinh phí tuyên truyền, phổ b</w:t>
      </w:r>
      <w:r w:rsidR="00D30BEB" w:rsidRPr="00090767">
        <w:rPr>
          <w:rFonts w:cs="Times New Roman"/>
          <w:sz w:val="28"/>
          <w:szCs w:val="28"/>
        </w:rPr>
        <w:t xml:space="preserve">iến và tập huấn các quy định về </w:t>
      </w:r>
      <w:r w:rsidR="00680DFE">
        <w:rPr>
          <w:rFonts w:cs="Times New Roman"/>
          <w:sz w:val="28"/>
          <w:szCs w:val="28"/>
        </w:rPr>
        <w:t xml:space="preserve">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w:t>
      </w:r>
      <w:r w:rsidR="00EC6D16" w:rsidRPr="00EC6D16">
        <w:rPr>
          <w:rFonts w:cs="Times New Roman"/>
          <w:sz w:val="28"/>
          <w:szCs w:val="28"/>
        </w:rPr>
        <w:t>nông nghiệp</w:t>
      </w:r>
      <w:r w:rsidR="00D30BEB" w:rsidRPr="00090767">
        <w:rPr>
          <w:rFonts w:cs="Times New Roman"/>
          <w:sz w:val="28"/>
          <w:szCs w:val="28"/>
        </w:rPr>
        <w:t xml:space="preserve"> trên địa bàn tỉnh Thái Nguyên</w:t>
      </w:r>
    </w:p>
    <w:p w:rsidR="006E1783" w:rsidRPr="008A343C" w:rsidRDefault="00D65FE9" w:rsidP="00214743">
      <w:pPr>
        <w:spacing w:before="120" w:after="120" w:line="240" w:lineRule="auto"/>
        <w:ind w:firstLine="709"/>
        <w:jc w:val="both"/>
        <w:rPr>
          <w:rFonts w:cs="Times New Roman"/>
          <w:spacing w:val="-8"/>
          <w:sz w:val="28"/>
          <w:szCs w:val="28"/>
        </w:rPr>
      </w:pPr>
      <w:r w:rsidRPr="008A343C">
        <w:rPr>
          <w:rFonts w:cs="Times New Roman"/>
          <w:spacing w:val="-8"/>
          <w:sz w:val="28"/>
          <w:szCs w:val="28"/>
        </w:rPr>
        <w:t xml:space="preserve">- </w:t>
      </w:r>
      <w:r w:rsidR="005445F5" w:rsidRPr="008A343C">
        <w:rPr>
          <w:rFonts w:cs="Times New Roman"/>
          <w:spacing w:val="-8"/>
          <w:sz w:val="28"/>
          <w:szCs w:val="28"/>
        </w:rPr>
        <w:t>Kinh phí kiểm tra, lập hồ sơ, xử lý vi phạm và tổ chức cưỡng chế theo quy định;</w:t>
      </w:r>
    </w:p>
    <w:p w:rsidR="006E1783" w:rsidRPr="00090767" w:rsidRDefault="00D65FE9" w:rsidP="00214743">
      <w:pPr>
        <w:spacing w:before="120" w:after="120" w:line="240" w:lineRule="auto"/>
        <w:ind w:firstLine="709"/>
        <w:jc w:val="both"/>
        <w:rPr>
          <w:rFonts w:cs="Times New Roman"/>
          <w:sz w:val="28"/>
          <w:szCs w:val="28"/>
        </w:rPr>
      </w:pPr>
      <w:r w:rsidRPr="00090767">
        <w:rPr>
          <w:rFonts w:cs="Times New Roman"/>
          <w:sz w:val="28"/>
          <w:szCs w:val="28"/>
        </w:rPr>
        <w:lastRenderedPageBreak/>
        <w:t xml:space="preserve">- </w:t>
      </w:r>
      <w:r w:rsidR="005445F5" w:rsidRPr="00090767">
        <w:rPr>
          <w:rFonts w:cs="Times New Roman"/>
          <w:sz w:val="28"/>
          <w:szCs w:val="28"/>
        </w:rPr>
        <w:t>Kinh phí đầu tư, nâng cấp trang thiết bị, hạ tầng công nghệ thông tin, cập nhật, kết nối và chia sẻ dữ liệu về hoạt động xây dựng;</w:t>
      </w:r>
    </w:p>
    <w:p w:rsidR="006E1783" w:rsidRPr="00090767" w:rsidRDefault="00D65FE9"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5445F5" w:rsidRPr="00090767">
        <w:rPr>
          <w:rFonts w:cs="Times New Roman"/>
          <w:sz w:val="28"/>
          <w:szCs w:val="28"/>
        </w:rPr>
        <w:t>Các khoản kinh phí hợp pháp khác theo quy định.</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3. Điều kiện bảo đảm thi hành</w:t>
      </w:r>
    </w:p>
    <w:p w:rsidR="006E1783" w:rsidRPr="008A343C" w:rsidRDefault="005445F5" w:rsidP="00214743">
      <w:pPr>
        <w:spacing w:before="120" w:after="120" w:line="240" w:lineRule="auto"/>
        <w:ind w:firstLine="709"/>
        <w:jc w:val="both"/>
        <w:rPr>
          <w:rFonts w:cs="Times New Roman"/>
          <w:spacing w:val="-8"/>
          <w:sz w:val="28"/>
          <w:szCs w:val="28"/>
        </w:rPr>
      </w:pPr>
      <w:r w:rsidRPr="008A343C">
        <w:rPr>
          <w:rFonts w:cs="Times New Roman"/>
          <w:spacing w:val="-8"/>
          <w:sz w:val="28"/>
          <w:szCs w:val="28"/>
        </w:rPr>
        <w:t xml:space="preserve">Sau khi Quyết định được ban hành, </w:t>
      </w:r>
      <w:r w:rsidR="00D30BEB" w:rsidRPr="008A343C">
        <w:rPr>
          <w:rFonts w:cs="Times New Roman"/>
          <w:spacing w:val="-8"/>
          <w:sz w:val="28"/>
          <w:szCs w:val="28"/>
        </w:rPr>
        <w:t xml:space="preserve">Sở Xây dựng, các sở quản lý công trình xây dựng chuyên ngành, Ban Quản lý các Khu công nghiệp tỉnh </w:t>
      </w:r>
      <w:r w:rsidRPr="008A343C">
        <w:rPr>
          <w:rFonts w:cs="Times New Roman"/>
          <w:spacing w:val="-8"/>
          <w:sz w:val="28"/>
          <w:szCs w:val="28"/>
        </w:rPr>
        <w:t>và Ủy ban nhân dân cấp xã:</w:t>
      </w:r>
    </w:p>
    <w:p w:rsidR="006E1783" w:rsidRPr="00090767" w:rsidRDefault="00D65FE9"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5445F5" w:rsidRPr="00090767">
        <w:rPr>
          <w:rFonts w:cs="Times New Roman"/>
          <w:sz w:val="28"/>
          <w:szCs w:val="28"/>
        </w:rPr>
        <w:t>Tổ chức phổ biến, hướng dẫn và tập huấn các nội dung của Quyết định;</w:t>
      </w:r>
    </w:p>
    <w:p w:rsidR="006E1783" w:rsidRPr="00090767" w:rsidRDefault="00D65FE9"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5445F5" w:rsidRPr="00090767">
        <w:rPr>
          <w:rFonts w:cs="Times New Roman"/>
          <w:sz w:val="28"/>
          <w:szCs w:val="28"/>
        </w:rPr>
        <w:t xml:space="preserve">Rà soát, công bố, cập nhật thủ tục hành chính liên quan đến </w:t>
      </w:r>
      <w:r w:rsidR="00D30BEB" w:rsidRPr="00090767">
        <w:rPr>
          <w:rFonts w:cs="Times New Roman"/>
          <w:sz w:val="28"/>
          <w:szCs w:val="28"/>
        </w:rPr>
        <w:t>thẩm định,</w:t>
      </w:r>
      <w:r w:rsidR="009172AD" w:rsidRPr="009172AD">
        <w:rPr>
          <w:rFonts w:cs="Times New Roman"/>
          <w:sz w:val="28"/>
          <w:szCs w:val="28"/>
        </w:rPr>
        <w:t xml:space="preserve">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nghiệp trên đất trồng lúa trên địa bàn tỉnh Thái Nguyên</w:t>
      </w:r>
      <w:r w:rsidR="005445F5" w:rsidRPr="00090767">
        <w:rPr>
          <w:rFonts w:cs="Times New Roman"/>
          <w:sz w:val="28"/>
          <w:szCs w:val="28"/>
        </w:rPr>
        <w:t>;</w:t>
      </w:r>
    </w:p>
    <w:p w:rsidR="006E1783" w:rsidRPr="00090767" w:rsidRDefault="00D65FE9"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5445F5" w:rsidRPr="00090767">
        <w:rPr>
          <w:rFonts w:cs="Times New Roman"/>
          <w:sz w:val="28"/>
          <w:szCs w:val="28"/>
        </w:rPr>
        <w:t>Theo dõi, kiểm tra, đôn đốc việc thực hiện; kịp thời tổng hợp khó khăn, vướng mắc, báo cáo Ủy ban nhân dân tỉnh xem xét, giải quyết;</w:t>
      </w:r>
    </w:p>
    <w:p w:rsidR="006E1783" w:rsidRPr="00090767" w:rsidRDefault="00D65FE9" w:rsidP="00214743">
      <w:pPr>
        <w:spacing w:before="120" w:after="120" w:line="240" w:lineRule="auto"/>
        <w:ind w:firstLine="709"/>
        <w:jc w:val="both"/>
        <w:rPr>
          <w:rFonts w:cs="Times New Roman"/>
          <w:sz w:val="28"/>
          <w:szCs w:val="28"/>
        </w:rPr>
      </w:pPr>
      <w:r w:rsidRPr="00090767">
        <w:rPr>
          <w:rFonts w:cs="Times New Roman"/>
          <w:sz w:val="28"/>
          <w:szCs w:val="28"/>
        </w:rPr>
        <w:t xml:space="preserve">- </w:t>
      </w:r>
      <w:r w:rsidR="005445F5" w:rsidRPr="00090767">
        <w:rPr>
          <w:rFonts w:cs="Times New Roman"/>
          <w:sz w:val="28"/>
          <w:szCs w:val="28"/>
        </w:rPr>
        <w:t>Tổ chức sơ kết, tổng kết, đánh giá kết quả thực hiện và đề xuất sửa đổi, bổ sung khi cần thiết.</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4. Thời gian dự kiến trình ban hành</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Sở Xây dựng dự kiến trình Ủy ban nhân dân tỉnh xem xét, thông qua và ban hành Quyết định trong tháng …… năm 2026.</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Thời điểm có hiệu lực của Quyết định được xác định phù hợp với quy định của Luật Ban hành văn bản quy phạm pháp luật, bảo đảm có đủ thời gian để các cơ quan, đơn vị, địa phương tổ chức phổ biến, chuẩn bị các điều kiện cần thiết và triển khai thực hiện thống nhất.</w:t>
      </w:r>
    </w:p>
    <w:p w:rsidR="006E1783" w:rsidRPr="00090767" w:rsidRDefault="005445F5" w:rsidP="00214743">
      <w:pPr>
        <w:spacing w:before="120" w:after="120" w:line="240" w:lineRule="auto"/>
        <w:ind w:firstLine="709"/>
        <w:jc w:val="both"/>
        <w:rPr>
          <w:rFonts w:cs="Times New Roman"/>
          <w:spacing w:val="-4"/>
          <w:sz w:val="28"/>
          <w:szCs w:val="28"/>
        </w:rPr>
      </w:pPr>
      <w:r w:rsidRPr="00090767">
        <w:rPr>
          <w:rFonts w:cs="Times New Roman"/>
          <w:spacing w:val="-4"/>
          <w:sz w:val="28"/>
          <w:szCs w:val="28"/>
        </w:rPr>
        <w:t xml:space="preserve">Trên đây là Tờ trình dự thảo </w:t>
      </w:r>
      <w:r w:rsidR="00D30BEB" w:rsidRPr="00090767">
        <w:rPr>
          <w:rFonts w:cs="Times New Roman"/>
          <w:bCs/>
          <w:spacing w:val="-4"/>
          <w:sz w:val="28"/>
          <w:szCs w:val="28"/>
        </w:rPr>
        <w:t xml:space="preserve">Quy định về </w:t>
      </w:r>
      <w:r w:rsidR="00680DFE">
        <w:rPr>
          <w:rFonts w:cs="Times New Roman"/>
          <w:bCs/>
          <w:spacing w:val="-4"/>
          <w:sz w:val="28"/>
          <w:szCs w:val="28"/>
        </w:rPr>
        <w:t>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w:t>
      </w:r>
      <w:r w:rsidR="00D30BEB" w:rsidRPr="00090767">
        <w:rPr>
          <w:rFonts w:cs="Times New Roman"/>
          <w:bCs/>
          <w:spacing w:val="-4"/>
          <w:sz w:val="28"/>
          <w:szCs w:val="28"/>
        </w:rPr>
        <w:t>g trên địa bàn tỉnh Thái Nguyên</w:t>
      </w:r>
      <w:r w:rsidRPr="00090767">
        <w:rPr>
          <w:rFonts w:cs="Times New Roman"/>
          <w:spacing w:val="-4"/>
          <w:sz w:val="28"/>
          <w:szCs w:val="28"/>
        </w:rPr>
        <w:t>. Hồ sơ dự thảo đã được xây dựng bảo đảm cơ sở pháp lý, đúng thẩm quyền, trình tự, thủ tục và đáp ứng yêu cầu quản lý nhà nước tại địa phương.</w:t>
      </w:r>
    </w:p>
    <w:p w:rsidR="00214743" w:rsidRPr="00090767" w:rsidRDefault="00214743" w:rsidP="00214743">
      <w:pPr>
        <w:autoSpaceDE w:val="0"/>
        <w:autoSpaceDN w:val="0"/>
        <w:adjustRightInd w:val="0"/>
        <w:spacing w:before="120" w:after="120" w:line="240" w:lineRule="auto"/>
        <w:ind w:firstLine="709"/>
        <w:jc w:val="both"/>
        <w:rPr>
          <w:rFonts w:cs="Times New Roman"/>
          <w:sz w:val="28"/>
          <w:szCs w:val="28"/>
        </w:rPr>
      </w:pPr>
      <w:r w:rsidRPr="00090767">
        <w:rPr>
          <w:rFonts w:cs="Times New Roman"/>
          <w:sz w:val="28"/>
          <w:szCs w:val="28"/>
        </w:rPr>
        <w:t>Nội dung tham mưu đầy đủ cơ sở pháp lý theo quy định của pháp luật; đảm bảo đúng trình tự, thủ tục, đúng thẩm quyền và đủ điều kiện để ban hành theo quy định của pháp luật và quy chế làm việc; Giám đốc Sở Xây dựng chịu trách nhiệm trước UBND tỉnh, Chủ tịch UBND tỉnh và trước pháp luật về nội dung tham mưu.</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 xml:space="preserve">Sở Xây dựng kính trình </w:t>
      </w:r>
      <w:r w:rsidR="00D65FE9" w:rsidRPr="00090767">
        <w:rPr>
          <w:rFonts w:cs="Times New Roman"/>
          <w:sz w:val="28"/>
          <w:szCs w:val="28"/>
        </w:rPr>
        <w:t>UBND tỉnh</w:t>
      </w:r>
      <w:r w:rsidRPr="00090767">
        <w:rPr>
          <w:rFonts w:cs="Times New Roman"/>
          <w:sz w:val="28"/>
          <w:szCs w:val="28"/>
        </w:rPr>
        <w:t xml:space="preserve"> Thái Nguyên xem xét, quyết định./.</w:t>
      </w:r>
    </w:p>
    <w:p w:rsidR="006E1783" w:rsidRPr="00090767" w:rsidRDefault="005445F5" w:rsidP="00214743">
      <w:pPr>
        <w:spacing w:before="120" w:after="120" w:line="240" w:lineRule="auto"/>
        <w:ind w:firstLine="709"/>
        <w:rPr>
          <w:rFonts w:cs="Times New Roman"/>
          <w:sz w:val="28"/>
          <w:szCs w:val="28"/>
        </w:rPr>
      </w:pPr>
      <w:r w:rsidRPr="00090767">
        <w:rPr>
          <w:rFonts w:cs="Times New Roman"/>
          <w:b/>
          <w:sz w:val="28"/>
          <w:szCs w:val="28"/>
        </w:rPr>
        <w:t>Hồ sơ gửi kèm:</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 xml:space="preserve">1. </w:t>
      </w:r>
      <w:r w:rsidR="00D30BEB" w:rsidRPr="00090767">
        <w:rPr>
          <w:rFonts w:cs="Times New Roman"/>
          <w:sz w:val="28"/>
          <w:szCs w:val="28"/>
        </w:rPr>
        <w:t>Tờ trình</w:t>
      </w:r>
      <w:r w:rsidR="009172AD">
        <w:rPr>
          <w:rFonts w:cs="Times New Roman"/>
          <w:sz w:val="28"/>
          <w:szCs w:val="28"/>
        </w:rPr>
        <w:t xml:space="preserve"> </w:t>
      </w:r>
      <w:r w:rsidR="00D30BEB" w:rsidRPr="00090767">
        <w:rPr>
          <w:rFonts w:cs="Times New Roman"/>
          <w:sz w:val="28"/>
          <w:szCs w:val="28"/>
        </w:rPr>
        <w:t xml:space="preserve">Quy định về </w:t>
      </w:r>
      <w:r w:rsidR="00680DFE">
        <w:rPr>
          <w:rFonts w:cs="Times New Roman"/>
          <w:sz w:val="28"/>
          <w:szCs w:val="28"/>
        </w:rPr>
        <w:t>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w:t>
      </w:r>
      <w:r w:rsidR="00D30BEB" w:rsidRPr="00090767">
        <w:rPr>
          <w:rFonts w:cs="Times New Roman"/>
          <w:sz w:val="28"/>
          <w:szCs w:val="28"/>
        </w:rPr>
        <w:t>g trên địa bàn tỉnh Thái Nguyên</w:t>
      </w:r>
      <w:r w:rsidRPr="00090767">
        <w:rPr>
          <w:rFonts w:cs="Times New Roman"/>
          <w:sz w:val="28"/>
          <w:szCs w:val="28"/>
        </w:rPr>
        <w:t>;</w:t>
      </w:r>
    </w:p>
    <w:p w:rsidR="006E1783" w:rsidRPr="009172AD" w:rsidRDefault="005445F5" w:rsidP="00214743">
      <w:pPr>
        <w:spacing w:before="120" w:after="120" w:line="240" w:lineRule="auto"/>
        <w:ind w:firstLine="709"/>
        <w:jc w:val="both"/>
        <w:rPr>
          <w:rFonts w:cs="Times New Roman"/>
          <w:spacing w:val="-4"/>
          <w:sz w:val="28"/>
          <w:szCs w:val="28"/>
        </w:rPr>
      </w:pPr>
      <w:r w:rsidRPr="009172AD">
        <w:rPr>
          <w:rFonts w:cs="Times New Roman"/>
          <w:spacing w:val="-4"/>
          <w:sz w:val="28"/>
          <w:szCs w:val="28"/>
        </w:rPr>
        <w:lastRenderedPageBreak/>
        <w:t xml:space="preserve">2. Dự thảo </w:t>
      </w:r>
      <w:r w:rsidR="00D30BEB" w:rsidRPr="009172AD">
        <w:rPr>
          <w:rFonts w:cs="Times New Roman"/>
          <w:spacing w:val="-4"/>
          <w:sz w:val="28"/>
          <w:szCs w:val="28"/>
        </w:rPr>
        <w:t xml:space="preserve">Quyết định Quy định về </w:t>
      </w:r>
      <w:r w:rsidR="00680DFE" w:rsidRPr="009172AD">
        <w:rPr>
          <w:rFonts w:cs="Times New Roman"/>
          <w:spacing w:val="-4"/>
          <w:sz w:val="28"/>
          <w:szCs w:val="28"/>
        </w:rPr>
        <w:t>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w:t>
      </w:r>
      <w:r w:rsidR="00D30BEB" w:rsidRPr="009172AD">
        <w:rPr>
          <w:rFonts w:cs="Times New Roman"/>
          <w:spacing w:val="-4"/>
          <w:sz w:val="28"/>
          <w:szCs w:val="28"/>
        </w:rPr>
        <w:t>g trên địa bàn tỉnh Thái Nguyên</w:t>
      </w:r>
      <w:r w:rsidRPr="009172AD">
        <w:rPr>
          <w:rFonts w:cs="Times New Roman"/>
          <w:spacing w:val="-4"/>
          <w:sz w:val="28"/>
          <w:szCs w:val="28"/>
        </w:rPr>
        <w:t>;</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3. Báo cáo tổng hợp, giải trình, tiếp thu ý kiến góp ý;</w:t>
      </w:r>
    </w:p>
    <w:p w:rsidR="006E1783"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4. Báo cáo thẩm định của Sở Tư pháp;</w:t>
      </w:r>
    </w:p>
    <w:p w:rsidR="00B9044C" w:rsidRPr="00090767" w:rsidRDefault="005445F5" w:rsidP="00214743">
      <w:pPr>
        <w:spacing w:before="120" w:after="120" w:line="240" w:lineRule="auto"/>
        <w:ind w:firstLine="709"/>
        <w:jc w:val="both"/>
        <w:rPr>
          <w:rFonts w:cs="Times New Roman"/>
          <w:sz w:val="28"/>
          <w:szCs w:val="28"/>
        </w:rPr>
      </w:pPr>
      <w:r w:rsidRPr="00090767">
        <w:rPr>
          <w:rFonts w:cs="Times New Roman"/>
          <w:sz w:val="28"/>
          <w:szCs w:val="28"/>
        </w:rPr>
        <w:t>5. Báo cáo giải trình, tiếp thu ý kiến thẩm định;</w:t>
      </w:r>
    </w:p>
    <w:p w:rsidR="006E1783" w:rsidRPr="00090767" w:rsidRDefault="005445F5" w:rsidP="00214743">
      <w:pPr>
        <w:spacing w:before="120" w:after="120" w:line="240" w:lineRule="auto"/>
        <w:ind w:firstLine="709"/>
        <w:jc w:val="both"/>
        <w:rPr>
          <w:rFonts w:cs="Times New Roman"/>
          <w:spacing w:val="-4"/>
          <w:sz w:val="28"/>
          <w:szCs w:val="28"/>
        </w:rPr>
      </w:pPr>
      <w:r w:rsidRPr="00090767">
        <w:rPr>
          <w:rFonts w:cs="Times New Roman"/>
          <w:spacing w:val="-4"/>
          <w:sz w:val="28"/>
          <w:szCs w:val="28"/>
        </w:rPr>
        <w:t>6. Bản so sánh, thuyết minh nội dung dự thảo và các tài liệu khác có liên quan.</w:t>
      </w:r>
    </w:p>
    <w:p w:rsidR="000135AE" w:rsidRPr="00090767" w:rsidRDefault="000135AE" w:rsidP="00214743">
      <w:pPr>
        <w:spacing w:before="120" w:after="120" w:line="240" w:lineRule="auto"/>
        <w:ind w:firstLine="709"/>
        <w:jc w:val="both"/>
        <w:rPr>
          <w:rFonts w:cs="Times New Roman"/>
          <w:spacing w:val="-4"/>
          <w:sz w:val="28"/>
          <w:szCs w:val="28"/>
        </w:rPr>
      </w:pPr>
    </w:p>
    <w:tbl>
      <w:tblPr>
        <w:tblW w:w="0" w:type="auto"/>
        <w:jc w:val="center"/>
        <w:tblLayout w:type="fixed"/>
        <w:tblLook w:val="04A0"/>
      </w:tblPr>
      <w:tblGrid>
        <w:gridCol w:w="4535"/>
        <w:gridCol w:w="4535"/>
      </w:tblGrid>
      <w:tr w:rsidR="006E1783" w:rsidRPr="00090767">
        <w:trPr>
          <w:jc w:val="center"/>
        </w:trPr>
        <w:tc>
          <w:tcPr>
            <w:tcW w:w="4535" w:type="dxa"/>
            <w:tcBorders>
              <w:top w:val="nil"/>
              <w:left w:val="nil"/>
              <w:bottom w:val="nil"/>
              <w:right w:val="nil"/>
            </w:tcBorders>
          </w:tcPr>
          <w:p w:rsidR="006E1783" w:rsidRPr="00090767" w:rsidRDefault="005445F5">
            <w:pPr>
              <w:rPr>
                <w:rFonts w:cs="Times New Roman"/>
              </w:rPr>
            </w:pPr>
            <w:r w:rsidRPr="00090767">
              <w:rPr>
                <w:rFonts w:cs="Times New Roman"/>
                <w:b/>
                <w:i/>
                <w:sz w:val="24"/>
              </w:rPr>
              <w:t>Nơi nhận:</w:t>
            </w:r>
          </w:p>
          <w:p w:rsidR="006E1783" w:rsidRPr="00090767" w:rsidRDefault="005445F5">
            <w:pPr>
              <w:rPr>
                <w:rFonts w:cs="Times New Roman"/>
              </w:rPr>
            </w:pPr>
            <w:r w:rsidRPr="00090767">
              <w:rPr>
                <w:rFonts w:cs="Times New Roman"/>
                <w:sz w:val="22"/>
              </w:rPr>
              <w:t>- Như trên;</w:t>
            </w:r>
          </w:p>
          <w:p w:rsidR="006E1783" w:rsidRPr="00090767" w:rsidRDefault="005445F5">
            <w:pPr>
              <w:rPr>
                <w:rFonts w:cs="Times New Roman"/>
              </w:rPr>
            </w:pPr>
            <w:r w:rsidRPr="00090767">
              <w:rPr>
                <w:rFonts w:cs="Times New Roman"/>
                <w:sz w:val="22"/>
              </w:rPr>
              <w:t>- Sở Tư pháp;</w:t>
            </w:r>
          </w:p>
          <w:p w:rsidR="006E1783" w:rsidRPr="00090767" w:rsidRDefault="005445F5">
            <w:pPr>
              <w:rPr>
                <w:rFonts w:cs="Times New Roman"/>
              </w:rPr>
            </w:pPr>
            <w:r w:rsidRPr="00090767">
              <w:rPr>
                <w:rFonts w:cs="Times New Roman"/>
                <w:sz w:val="22"/>
              </w:rPr>
              <w:t>- Giám đốc, các Phó Giám đốc Sở;</w:t>
            </w:r>
          </w:p>
          <w:p w:rsidR="006E1783" w:rsidRPr="00090767" w:rsidRDefault="005445F5">
            <w:pPr>
              <w:rPr>
                <w:rFonts w:cs="Times New Roman"/>
              </w:rPr>
            </w:pPr>
            <w:r w:rsidRPr="00090767">
              <w:rPr>
                <w:rFonts w:cs="Times New Roman"/>
                <w:sz w:val="22"/>
              </w:rPr>
              <w:t>- Lưu: VT, QLCHĐXD.</w:t>
            </w:r>
          </w:p>
        </w:tc>
        <w:tc>
          <w:tcPr>
            <w:tcW w:w="4535" w:type="dxa"/>
            <w:tcBorders>
              <w:top w:val="nil"/>
              <w:left w:val="nil"/>
              <w:bottom w:val="nil"/>
              <w:right w:val="nil"/>
            </w:tcBorders>
          </w:tcPr>
          <w:p w:rsidR="006E1783" w:rsidRPr="00090767" w:rsidRDefault="005445F5">
            <w:pPr>
              <w:jc w:val="center"/>
              <w:rPr>
                <w:rFonts w:cs="Times New Roman"/>
                <w:sz w:val="28"/>
                <w:szCs w:val="28"/>
              </w:rPr>
            </w:pPr>
            <w:r w:rsidRPr="00090767">
              <w:rPr>
                <w:rFonts w:cs="Times New Roman"/>
                <w:b/>
                <w:sz w:val="28"/>
                <w:szCs w:val="28"/>
              </w:rPr>
              <w:t>GIÁM ĐỐC</w:t>
            </w:r>
          </w:p>
          <w:p w:rsidR="006E1783" w:rsidRPr="00090767" w:rsidRDefault="006E1783">
            <w:pPr>
              <w:jc w:val="center"/>
              <w:rPr>
                <w:rFonts w:cs="Times New Roman"/>
              </w:rPr>
            </w:pPr>
          </w:p>
          <w:p w:rsidR="006E1783" w:rsidRPr="00090767" w:rsidRDefault="006E1783">
            <w:pPr>
              <w:jc w:val="center"/>
              <w:rPr>
                <w:rFonts w:cs="Times New Roman"/>
              </w:rPr>
            </w:pPr>
          </w:p>
          <w:p w:rsidR="006E1783" w:rsidRPr="00090767" w:rsidRDefault="006E1783">
            <w:pPr>
              <w:jc w:val="center"/>
              <w:rPr>
                <w:rFonts w:cs="Times New Roman"/>
              </w:rPr>
            </w:pPr>
          </w:p>
          <w:p w:rsidR="006E1783" w:rsidRPr="00090767" w:rsidRDefault="006E1783">
            <w:pPr>
              <w:jc w:val="center"/>
              <w:rPr>
                <w:rFonts w:cs="Times New Roman"/>
              </w:rPr>
            </w:pPr>
          </w:p>
          <w:p w:rsidR="006E1783" w:rsidRPr="00090767" w:rsidRDefault="000135AE">
            <w:pPr>
              <w:jc w:val="center"/>
              <w:rPr>
                <w:rFonts w:cs="Times New Roman"/>
                <w:b/>
              </w:rPr>
            </w:pPr>
            <w:r w:rsidRPr="00090767">
              <w:rPr>
                <w:rFonts w:cs="Times New Roman"/>
                <w:b/>
              </w:rPr>
              <w:t>Phạm Quang Anh</w:t>
            </w:r>
          </w:p>
        </w:tc>
      </w:tr>
    </w:tbl>
    <w:p w:rsidR="005445F5" w:rsidRPr="00090767" w:rsidRDefault="005445F5">
      <w:pPr>
        <w:rPr>
          <w:rFonts w:cs="Times New Roman"/>
        </w:rPr>
      </w:pPr>
    </w:p>
    <w:sectPr w:rsidR="005445F5" w:rsidRPr="00090767" w:rsidSect="00451038">
      <w:pgSz w:w="11906" w:h="16838" w:code="9"/>
      <w:pgMar w:top="1134" w:right="851" w:bottom="1134" w:left="1701" w:header="567"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Sudng3"/>
      <w:lvlText w:val="%1."/>
      <w:lvlJc w:val="left"/>
      <w:pPr>
        <w:tabs>
          <w:tab w:val="num" w:pos="1080"/>
        </w:tabs>
        <w:ind w:left="1080" w:hanging="360"/>
      </w:pPr>
    </w:lvl>
  </w:abstractNum>
  <w:abstractNum w:abstractNumId="3">
    <w:nsid w:val="FFFFFF7F"/>
    <w:multiLevelType w:val="singleLevel"/>
    <w:tmpl w:val="38441652"/>
    <w:lvl w:ilvl="0">
      <w:start w:val="1"/>
      <w:numFmt w:val="decimal"/>
      <w:pStyle w:val="Sudng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Duudng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Duudng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Sudng"/>
      <w:lvlText w:val="%1."/>
      <w:lvlJc w:val="left"/>
      <w:pPr>
        <w:tabs>
          <w:tab w:val="num" w:pos="360"/>
        </w:tabs>
        <w:ind w:left="360" w:hanging="360"/>
      </w:pPr>
    </w:lvl>
  </w:abstractNum>
  <w:abstractNum w:abstractNumId="8">
    <w:nsid w:val="FFFFFF89"/>
    <w:multiLevelType w:val="singleLevel"/>
    <w:tmpl w:val="29761A62"/>
    <w:lvl w:ilvl="0">
      <w:start w:val="1"/>
      <w:numFmt w:val="bullet"/>
      <w:pStyle w:val="Duudng"/>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47730"/>
    <w:rsid w:val="000135AE"/>
    <w:rsid w:val="00021030"/>
    <w:rsid w:val="00034616"/>
    <w:rsid w:val="0006063C"/>
    <w:rsid w:val="00090767"/>
    <w:rsid w:val="000B40CD"/>
    <w:rsid w:val="0015074B"/>
    <w:rsid w:val="001F4688"/>
    <w:rsid w:val="00214743"/>
    <w:rsid w:val="0022394C"/>
    <w:rsid w:val="002654EB"/>
    <w:rsid w:val="0029639D"/>
    <w:rsid w:val="002A6043"/>
    <w:rsid w:val="002C3499"/>
    <w:rsid w:val="002E46DD"/>
    <w:rsid w:val="002E4F8D"/>
    <w:rsid w:val="00326627"/>
    <w:rsid w:val="00326F90"/>
    <w:rsid w:val="003A2FBC"/>
    <w:rsid w:val="00451038"/>
    <w:rsid w:val="00474914"/>
    <w:rsid w:val="004F2F18"/>
    <w:rsid w:val="005124D4"/>
    <w:rsid w:val="005445F5"/>
    <w:rsid w:val="00586FB9"/>
    <w:rsid w:val="005D1637"/>
    <w:rsid w:val="005E0DF2"/>
    <w:rsid w:val="00607197"/>
    <w:rsid w:val="00680DFE"/>
    <w:rsid w:val="006E1783"/>
    <w:rsid w:val="0078732F"/>
    <w:rsid w:val="007C7365"/>
    <w:rsid w:val="007F5112"/>
    <w:rsid w:val="00860FDF"/>
    <w:rsid w:val="0088085A"/>
    <w:rsid w:val="008A343C"/>
    <w:rsid w:val="009172AD"/>
    <w:rsid w:val="0093496D"/>
    <w:rsid w:val="009658E9"/>
    <w:rsid w:val="009A5DCF"/>
    <w:rsid w:val="00A21B68"/>
    <w:rsid w:val="00A249EC"/>
    <w:rsid w:val="00AA1D8D"/>
    <w:rsid w:val="00B10A83"/>
    <w:rsid w:val="00B34FE6"/>
    <w:rsid w:val="00B47730"/>
    <w:rsid w:val="00B9044C"/>
    <w:rsid w:val="00C00BF3"/>
    <w:rsid w:val="00CB0664"/>
    <w:rsid w:val="00CD4EDB"/>
    <w:rsid w:val="00D10EFB"/>
    <w:rsid w:val="00D15B0D"/>
    <w:rsid w:val="00D30BEB"/>
    <w:rsid w:val="00D65FE9"/>
    <w:rsid w:val="00E84751"/>
    <w:rsid w:val="00EB3926"/>
    <w:rsid w:val="00EC6D16"/>
    <w:rsid w:val="00EE7B01"/>
    <w:rsid w:val="00F565F0"/>
    <w:rsid w:val="00F631DB"/>
    <w:rsid w:val="00F92018"/>
    <w:rsid w:val="00FA4105"/>
    <w:rsid w:val="00FC693F"/>
    <w:rsid w:val="00FD7B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rules v:ext="edit">
        <o:r id="V:Rule3" type="connector" idref="#Straight Arrow Connector 2"/>
        <o:r id="V:Rule4"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Chun">
    <w:name w:val="Normal"/>
    <w:qFormat/>
    <w:rsid w:val="00FC693F"/>
    <w:pPr>
      <w:spacing w:after="0"/>
    </w:pPr>
    <w:rPr>
      <w:rFonts w:ascii="Times New Roman" w:eastAsia="Times New Roman" w:hAnsi="Times New Roman"/>
      <w:sz w:val="26"/>
    </w:rPr>
  </w:style>
  <w:style w:type="paragraph" w:styleId="mc1">
    <w:name w:val="heading 1"/>
    <w:basedOn w:val="Chun"/>
    <w:next w:val="Chun"/>
    <w:link w:val="mc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mc2">
    <w:name w:val="heading 2"/>
    <w:basedOn w:val="Chun"/>
    <w:next w:val="Chun"/>
    <w:link w:val="mc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Cs w:val="26"/>
    </w:rPr>
  </w:style>
  <w:style w:type="paragraph" w:styleId="mc3">
    <w:name w:val="heading 3"/>
    <w:basedOn w:val="Chun"/>
    <w:next w:val="Chun"/>
    <w:link w:val="mc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mc4">
    <w:name w:val="heading 4"/>
    <w:basedOn w:val="Chun"/>
    <w:next w:val="Chun"/>
    <w:link w:val="mc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mc5">
    <w:name w:val="heading 5"/>
    <w:basedOn w:val="Chun"/>
    <w:next w:val="Chun"/>
    <w:link w:val="mc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mc6">
    <w:name w:val="heading 6"/>
    <w:basedOn w:val="Chun"/>
    <w:next w:val="Chun"/>
    <w:link w:val="mc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mc7">
    <w:name w:val="heading 7"/>
    <w:basedOn w:val="Chun"/>
    <w:next w:val="Chun"/>
    <w:link w:val="mc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mc8">
    <w:name w:val="heading 8"/>
    <w:basedOn w:val="Chun"/>
    <w:next w:val="Chun"/>
    <w:link w:val="mc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mc9">
    <w:name w:val="heading 9"/>
    <w:basedOn w:val="Chun"/>
    <w:next w:val="Chun"/>
    <w:link w:val="mc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hngmcnhcaonvn">
    <w:name w:val="Default Paragraph Font"/>
    <w:uiPriority w:val="1"/>
    <w:semiHidden/>
    <w:unhideWhenUsed/>
  </w:style>
  <w:style w:type="table" w:default="1" w:styleId="BngChun">
    <w:name w:val="Normal Table"/>
    <w:uiPriority w:val="99"/>
    <w:semiHidden/>
    <w:unhideWhenUsed/>
    <w:qFormat/>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utrang">
    <w:name w:val="header"/>
    <w:basedOn w:val="Chun"/>
    <w:link w:val="utrangChar"/>
    <w:uiPriority w:val="99"/>
    <w:unhideWhenUsed/>
    <w:rsid w:val="00E618BF"/>
    <w:pPr>
      <w:tabs>
        <w:tab w:val="center" w:pos="4680"/>
        <w:tab w:val="right" w:pos="9360"/>
      </w:tabs>
      <w:spacing w:line="240" w:lineRule="auto"/>
    </w:pPr>
  </w:style>
  <w:style w:type="character" w:customStyle="1" w:styleId="utrangChar">
    <w:name w:val="Đầu trang Char"/>
    <w:basedOn w:val="Phngmcnhcaonvn"/>
    <w:link w:val="utrang"/>
    <w:uiPriority w:val="99"/>
    <w:rsid w:val="00E618BF"/>
  </w:style>
  <w:style w:type="paragraph" w:styleId="Chntrang">
    <w:name w:val="footer"/>
    <w:basedOn w:val="Chun"/>
    <w:link w:val="ChntrangChar"/>
    <w:uiPriority w:val="99"/>
    <w:unhideWhenUsed/>
    <w:rsid w:val="00E618BF"/>
    <w:pPr>
      <w:tabs>
        <w:tab w:val="center" w:pos="4680"/>
        <w:tab w:val="right" w:pos="9360"/>
      </w:tabs>
      <w:spacing w:line="240" w:lineRule="auto"/>
    </w:pPr>
  </w:style>
  <w:style w:type="character" w:customStyle="1" w:styleId="ChntrangChar">
    <w:name w:val="Chân trang Char"/>
    <w:basedOn w:val="Phngmcnhcaonvn"/>
    <w:link w:val="Chntrang"/>
    <w:uiPriority w:val="99"/>
    <w:rsid w:val="00E618BF"/>
  </w:style>
  <w:style w:type="paragraph" w:styleId="KhngGincch">
    <w:name w:val="No Spacing"/>
    <w:uiPriority w:val="1"/>
    <w:qFormat/>
    <w:rsid w:val="00FC693F"/>
    <w:pPr>
      <w:spacing w:after="0" w:line="240" w:lineRule="auto"/>
    </w:pPr>
  </w:style>
  <w:style w:type="character" w:customStyle="1" w:styleId="mc1Char">
    <w:name w:val="Đề mục 1 Char"/>
    <w:basedOn w:val="Phngmcnhcaonvn"/>
    <w:link w:val="mc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mc2Char">
    <w:name w:val="Đề mục 2 Char"/>
    <w:basedOn w:val="Phngmcnhcaonvn"/>
    <w:link w:val="mc2"/>
    <w:uiPriority w:val="9"/>
    <w:rsid w:val="00FC693F"/>
    <w:rPr>
      <w:rFonts w:asciiTheme="majorHAnsi" w:eastAsiaTheme="majorEastAsia" w:hAnsiTheme="majorHAnsi" w:cstheme="majorBidi"/>
      <w:b/>
      <w:bCs/>
      <w:color w:val="4F81BD" w:themeColor="accent1"/>
      <w:sz w:val="26"/>
      <w:szCs w:val="26"/>
    </w:rPr>
  </w:style>
  <w:style w:type="character" w:customStyle="1" w:styleId="mc3Char">
    <w:name w:val="Đề mục 3 Char"/>
    <w:basedOn w:val="Phngmcnhcaonvn"/>
    <w:link w:val="mc3"/>
    <w:uiPriority w:val="9"/>
    <w:rsid w:val="00FC693F"/>
    <w:rPr>
      <w:rFonts w:asciiTheme="majorHAnsi" w:eastAsiaTheme="majorEastAsia" w:hAnsiTheme="majorHAnsi" w:cstheme="majorBidi"/>
      <w:b/>
      <w:bCs/>
      <w:color w:val="4F81BD" w:themeColor="accent1"/>
    </w:rPr>
  </w:style>
  <w:style w:type="paragraph" w:styleId="Tiu">
    <w:name w:val="Title"/>
    <w:basedOn w:val="Chun"/>
    <w:next w:val="Chun"/>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ề Char"/>
    <w:basedOn w:val="Phngmcnhcao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
    <w:name w:val="Subtitle"/>
    <w:basedOn w:val="Chun"/>
    <w:next w:val="Chun"/>
    <w:link w:val="Tiuph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TiuphChar">
    <w:name w:val="Tiêu đề phụ Char"/>
    <w:basedOn w:val="Phngmcnhcaonvn"/>
    <w:link w:val="Tiuph"/>
    <w:uiPriority w:val="11"/>
    <w:rsid w:val="00FC693F"/>
    <w:rPr>
      <w:rFonts w:asciiTheme="majorHAnsi" w:eastAsiaTheme="majorEastAsia" w:hAnsiTheme="majorHAnsi" w:cstheme="majorBidi"/>
      <w:i/>
      <w:iCs/>
      <w:color w:val="4F81BD" w:themeColor="accent1"/>
      <w:spacing w:val="15"/>
      <w:sz w:val="24"/>
      <w:szCs w:val="24"/>
    </w:rPr>
  </w:style>
  <w:style w:type="paragraph" w:styleId="oncaDanhsch">
    <w:name w:val="List Paragraph"/>
    <w:basedOn w:val="Chun"/>
    <w:uiPriority w:val="34"/>
    <w:qFormat/>
    <w:rsid w:val="00FC693F"/>
    <w:pPr>
      <w:ind w:left="720"/>
      <w:contextualSpacing/>
    </w:pPr>
  </w:style>
  <w:style w:type="paragraph" w:styleId="Thnvnbn">
    <w:name w:val="Body Text"/>
    <w:basedOn w:val="Chun"/>
    <w:link w:val="ThnvnbnChar"/>
    <w:uiPriority w:val="99"/>
    <w:unhideWhenUsed/>
    <w:rsid w:val="00AA1D8D"/>
    <w:pPr>
      <w:spacing w:after="120"/>
    </w:pPr>
  </w:style>
  <w:style w:type="character" w:customStyle="1" w:styleId="ThnvnbnChar">
    <w:name w:val="Thân văn bản Char"/>
    <w:basedOn w:val="Phngmcnhcaonvn"/>
    <w:link w:val="Thnvnbn"/>
    <w:uiPriority w:val="99"/>
    <w:rsid w:val="00AA1D8D"/>
  </w:style>
  <w:style w:type="paragraph" w:styleId="Thnvnbn2">
    <w:name w:val="Body Text 2"/>
    <w:basedOn w:val="Chun"/>
    <w:link w:val="Thnvnbn2Char"/>
    <w:uiPriority w:val="99"/>
    <w:unhideWhenUsed/>
    <w:rsid w:val="00AA1D8D"/>
    <w:pPr>
      <w:spacing w:after="120" w:line="480" w:lineRule="auto"/>
    </w:pPr>
  </w:style>
  <w:style w:type="character" w:customStyle="1" w:styleId="Thnvnbn2Char">
    <w:name w:val="Thân vãn bản 2 Char"/>
    <w:basedOn w:val="Phngmcnhcaonvn"/>
    <w:link w:val="Thnvnbn2"/>
    <w:uiPriority w:val="99"/>
    <w:rsid w:val="00AA1D8D"/>
  </w:style>
  <w:style w:type="paragraph" w:styleId="Thnvnbn3">
    <w:name w:val="Body Text 3"/>
    <w:basedOn w:val="Chun"/>
    <w:link w:val="Thnvnbn3Char"/>
    <w:uiPriority w:val="99"/>
    <w:unhideWhenUsed/>
    <w:rsid w:val="00AA1D8D"/>
    <w:pPr>
      <w:spacing w:after="120"/>
    </w:pPr>
    <w:rPr>
      <w:sz w:val="16"/>
      <w:szCs w:val="16"/>
    </w:rPr>
  </w:style>
  <w:style w:type="character" w:customStyle="1" w:styleId="Thnvnbn3Char">
    <w:name w:val="Thân vãn bản 3 Char"/>
    <w:basedOn w:val="Phngmcnhcaonvn"/>
    <w:link w:val="Thnvnbn3"/>
    <w:uiPriority w:val="99"/>
    <w:rsid w:val="00AA1D8D"/>
    <w:rPr>
      <w:sz w:val="16"/>
      <w:szCs w:val="16"/>
    </w:rPr>
  </w:style>
  <w:style w:type="paragraph" w:styleId="Danhsch">
    <w:name w:val="List"/>
    <w:basedOn w:val="Chun"/>
    <w:uiPriority w:val="99"/>
    <w:unhideWhenUsed/>
    <w:rsid w:val="00AA1D8D"/>
    <w:pPr>
      <w:ind w:left="360" w:hanging="360"/>
      <w:contextualSpacing/>
    </w:pPr>
  </w:style>
  <w:style w:type="paragraph" w:styleId="Danhsch2">
    <w:name w:val="List 2"/>
    <w:basedOn w:val="Chun"/>
    <w:uiPriority w:val="99"/>
    <w:unhideWhenUsed/>
    <w:rsid w:val="00326F90"/>
    <w:pPr>
      <w:ind w:left="720" w:hanging="360"/>
      <w:contextualSpacing/>
    </w:pPr>
  </w:style>
  <w:style w:type="paragraph" w:styleId="Danhsch3">
    <w:name w:val="List 3"/>
    <w:basedOn w:val="Chun"/>
    <w:uiPriority w:val="99"/>
    <w:unhideWhenUsed/>
    <w:rsid w:val="00326F90"/>
    <w:pPr>
      <w:ind w:left="1080" w:hanging="360"/>
      <w:contextualSpacing/>
    </w:pPr>
  </w:style>
  <w:style w:type="paragraph" w:styleId="Duudng">
    <w:name w:val="List Bullet"/>
    <w:basedOn w:val="Chun"/>
    <w:uiPriority w:val="99"/>
    <w:unhideWhenUsed/>
    <w:rsid w:val="00326F90"/>
    <w:pPr>
      <w:numPr>
        <w:numId w:val="1"/>
      </w:numPr>
      <w:contextualSpacing/>
    </w:pPr>
  </w:style>
  <w:style w:type="paragraph" w:styleId="Duudng2">
    <w:name w:val="List Bullet 2"/>
    <w:basedOn w:val="Chun"/>
    <w:uiPriority w:val="99"/>
    <w:unhideWhenUsed/>
    <w:rsid w:val="00326F90"/>
    <w:pPr>
      <w:numPr>
        <w:numId w:val="2"/>
      </w:numPr>
      <w:contextualSpacing/>
    </w:pPr>
  </w:style>
  <w:style w:type="paragraph" w:styleId="Duudng3">
    <w:name w:val="List Bullet 3"/>
    <w:basedOn w:val="Chun"/>
    <w:uiPriority w:val="99"/>
    <w:unhideWhenUsed/>
    <w:rsid w:val="00326F90"/>
    <w:pPr>
      <w:numPr>
        <w:numId w:val="3"/>
      </w:numPr>
      <w:contextualSpacing/>
    </w:pPr>
  </w:style>
  <w:style w:type="paragraph" w:styleId="Sudng">
    <w:name w:val="List Number"/>
    <w:basedOn w:val="Chun"/>
    <w:uiPriority w:val="99"/>
    <w:unhideWhenUsed/>
    <w:rsid w:val="00326F90"/>
    <w:pPr>
      <w:numPr>
        <w:numId w:val="5"/>
      </w:numPr>
      <w:contextualSpacing/>
    </w:pPr>
  </w:style>
  <w:style w:type="paragraph" w:styleId="Sudng2">
    <w:name w:val="List Number 2"/>
    <w:basedOn w:val="Chun"/>
    <w:uiPriority w:val="99"/>
    <w:unhideWhenUsed/>
    <w:rsid w:val="0029639D"/>
    <w:pPr>
      <w:numPr>
        <w:numId w:val="6"/>
      </w:numPr>
      <w:contextualSpacing/>
    </w:pPr>
  </w:style>
  <w:style w:type="paragraph" w:styleId="Sudng3">
    <w:name w:val="List Number 3"/>
    <w:basedOn w:val="Chun"/>
    <w:uiPriority w:val="99"/>
    <w:unhideWhenUsed/>
    <w:rsid w:val="0029639D"/>
    <w:pPr>
      <w:numPr>
        <w:numId w:val="7"/>
      </w:numPr>
      <w:contextualSpacing/>
    </w:pPr>
  </w:style>
  <w:style w:type="paragraph" w:styleId="Danhschlintc">
    <w:name w:val="List Continue"/>
    <w:basedOn w:val="Chun"/>
    <w:uiPriority w:val="99"/>
    <w:unhideWhenUsed/>
    <w:rsid w:val="0029639D"/>
    <w:pPr>
      <w:spacing w:after="120"/>
      <w:ind w:left="360"/>
      <w:contextualSpacing/>
    </w:pPr>
  </w:style>
  <w:style w:type="paragraph" w:styleId="Danhschlintc2">
    <w:name w:val="List Continue 2"/>
    <w:basedOn w:val="Chun"/>
    <w:uiPriority w:val="99"/>
    <w:unhideWhenUsed/>
    <w:rsid w:val="0029639D"/>
    <w:pPr>
      <w:spacing w:after="120"/>
      <w:ind w:left="720"/>
      <w:contextualSpacing/>
    </w:pPr>
  </w:style>
  <w:style w:type="paragraph" w:styleId="Danhschlintc3">
    <w:name w:val="List Continue 3"/>
    <w:basedOn w:val="Chun"/>
    <w:uiPriority w:val="99"/>
    <w:unhideWhenUsed/>
    <w:rsid w:val="0029639D"/>
    <w:pPr>
      <w:spacing w:after="120"/>
      <w:ind w:left="1080"/>
      <w:contextualSpacing/>
    </w:pPr>
  </w:style>
  <w:style w:type="paragraph" w:styleId="VnbnMacro">
    <w:name w:val="macro"/>
    <w:link w:val="Vnb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nMacroChar">
    <w:name w:val="Văn bản Macro Char"/>
    <w:basedOn w:val="Phngmcnhcaonvn"/>
    <w:link w:val="VnbnMacro"/>
    <w:uiPriority w:val="99"/>
    <w:rsid w:val="0029639D"/>
    <w:rPr>
      <w:rFonts w:ascii="Courier" w:hAnsi="Courier"/>
      <w:sz w:val="20"/>
      <w:szCs w:val="20"/>
    </w:rPr>
  </w:style>
  <w:style w:type="paragraph" w:styleId="Litrchdn">
    <w:name w:val="Quote"/>
    <w:basedOn w:val="Chun"/>
    <w:next w:val="Chun"/>
    <w:link w:val="LitrchdnChar"/>
    <w:uiPriority w:val="29"/>
    <w:qFormat/>
    <w:rsid w:val="00FC693F"/>
    <w:rPr>
      <w:i/>
      <w:iCs/>
      <w:color w:val="000000" w:themeColor="text1"/>
    </w:rPr>
  </w:style>
  <w:style w:type="character" w:customStyle="1" w:styleId="LitrchdnChar">
    <w:name w:val="Lời trích dẫn Char"/>
    <w:basedOn w:val="Phngmcnhcaonvn"/>
    <w:link w:val="Litrchdn"/>
    <w:uiPriority w:val="29"/>
    <w:rsid w:val="00FC693F"/>
    <w:rPr>
      <w:i/>
      <w:iCs/>
      <w:color w:val="000000" w:themeColor="text1"/>
    </w:rPr>
  </w:style>
  <w:style w:type="character" w:customStyle="1" w:styleId="mc4Char">
    <w:name w:val="Đề mục 4 Char"/>
    <w:basedOn w:val="Phngmcnhcaonvn"/>
    <w:link w:val="mc4"/>
    <w:uiPriority w:val="9"/>
    <w:semiHidden/>
    <w:rsid w:val="00FC693F"/>
    <w:rPr>
      <w:rFonts w:asciiTheme="majorHAnsi" w:eastAsiaTheme="majorEastAsia" w:hAnsiTheme="majorHAnsi" w:cstheme="majorBidi"/>
      <w:b/>
      <w:bCs/>
      <w:i/>
      <w:iCs/>
      <w:color w:val="4F81BD" w:themeColor="accent1"/>
    </w:rPr>
  </w:style>
  <w:style w:type="character" w:customStyle="1" w:styleId="mc5Char">
    <w:name w:val="Đề mục 5 Char"/>
    <w:basedOn w:val="Phngmcnhcaonvn"/>
    <w:link w:val="mc5"/>
    <w:uiPriority w:val="9"/>
    <w:semiHidden/>
    <w:rsid w:val="00FC693F"/>
    <w:rPr>
      <w:rFonts w:asciiTheme="majorHAnsi" w:eastAsiaTheme="majorEastAsia" w:hAnsiTheme="majorHAnsi" w:cstheme="majorBidi"/>
      <w:color w:val="243F60" w:themeColor="accent1" w:themeShade="7F"/>
    </w:rPr>
  </w:style>
  <w:style w:type="character" w:customStyle="1" w:styleId="mc6Char">
    <w:name w:val="Đề mục 6 Char"/>
    <w:basedOn w:val="Phngmcnhcaonvn"/>
    <w:link w:val="mc6"/>
    <w:uiPriority w:val="9"/>
    <w:semiHidden/>
    <w:rsid w:val="00FC693F"/>
    <w:rPr>
      <w:rFonts w:asciiTheme="majorHAnsi" w:eastAsiaTheme="majorEastAsia" w:hAnsiTheme="majorHAnsi" w:cstheme="majorBidi"/>
      <w:i/>
      <w:iCs/>
      <w:color w:val="243F60" w:themeColor="accent1" w:themeShade="7F"/>
    </w:rPr>
  </w:style>
  <w:style w:type="character" w:customStyle="1" w:styleId="mc7Char">
    <w:name w:val="Đề mục 7 Char"/>
    <w:basedOn w:val="Phngmcnhcaonvn"/>
    <w:link w:val="mc7"/>
    <w:uiPriority w:val="9"/>
    <w:semiHidden/>
    <w:rsid w:val="00FC693F"/>
    <w:rPr>
      <w:rFonts w:asciiTheme="majorHAnsi" w:eastAsiaTheme="majorEastAsia" w:hAnsiTheme="majorHAnsi" w:cstheme="majorBidi"/>
      <w:i/>
      <w:iCs/>
      <w:color w:val="404040" w:themeColor="text1" w:themeTint="BF"/>
    </w:rPr>
  </w:style>
  <w:style w:type="character" w:customStyle="1" w:styleId="mc8Char">
    <w:name w:val="Đề mục 8 Char"/>
    <w:basedOn w:val="Phngmcnhcaonvn"/>
    <w:link w:val="mc8"/>
    <w:uiPriority w:val="9"/>
    <w:semiHidden/>
    <w:rsid w:val="00FC693F"/>
    <w:rPr>
      <w:rFonts w:asciiTheme="majorHAnsi" w:eastAsiaTheme="majorEastAsia" w:hAnsiTheme="majorHAnsi" w:cstheme="majorBidi"/>
      <w:color w:val="4F81BD" w:themeColor="accent1"/>
      <w:sz w:val="20"/>
      <w:szCs w:val="20"/>
    </w:rPr>
  </w:style>
  <w:style w:type="character" w:customStyle="1" w:styleId="mc9Char">
    <w:name w:val="Đề mục 9 Char"/>
    <w:basedOn w:val="Phngmcnhcaonvn"/>
    <w:link w:val="mc9"/>
    <w:uiPriority w:val="9"/>
    <w:semiHidden/>
    <w:rsid w:val="00FC693F"/>
    <w:rPr>
      <w:rFonts w:asciiTheme="majorHAnsi" w:eastAsiaTheme="majorEastAsia" w:hAnsiTheme="majorHAnsi" w:cstheme="majorBidi"/>
      <w:i/>
      <w:iCs/>
      <w:color w:val="404040" w:themeColor="text1" w:themeTint="BF"/>
      <w:sz w:val="20"/>
      <w:szCs w:val="20"/>
    </w:rPr>
  </w:style>
  <w:style w:type="paragraph" w:styleId="Ph">
    <w:name w:val="caption"/>
    <w:basedOn w:val="Chun"/>
    <w:next w:val="Chun"/>
    <w:uiPriority w:val="35"/>
    <w:semiHidden/>
    <w:unhideWhenUsed/>
    <w:qFormat/>
    <w:rsid w:val="00FC693F"/>
    <w:pPr>
      <w:spacing w:line="240" w:lineRule="auto"/>
    </w:pPr>
    <w:rPr>
      <w:b/>
      <w:bCs/>
      <w:color w:val="4F81BD" w:themeColor="accent1"/>
      <w:sz w:val="18"/>
      <w:szCs w:val="18"/>
    </w:rPr>
  </w:style>
  <w:style w:type="character" w:styleId="Mnh">
    <w:name w:val="Strong"/>
    <w:basedOn w:val="Phngmcnhcaonvn"/>
    <w:uiPriority w:val="22"/>
    <w:qFormat/>
    <w:rsid w:val="00FC693F"/>
    <w:rPr>
      <w:b/>
      <w:bCs/>
    </w:rPr>
  </w:style>
  <w:style w:type="character" w:styleId="Nhnmnh">
    <w:name w:val="Emphasis"/>
    <w:basedOn w:val="Phngmcnhcaonvn"/>
    <w:uiPriority w:val="20"/>
    <w:qFormat/>
    <w:rsid w:val="00FC693F"/>
    <w:rPr>
      <w:i/>
      <w:iCs/>
    </w:rPr>
  </w:style>
  <w:style w:type="paragraph" w:styleId="LitrchdnSusc">
    <w:name w:val="Intense Quote"/>
    <w:basedOn w:val="Chun"/>
    <w:next w:val="Chun"/>
    <w:link w:val="LitrchdnSusc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LitrchdnSuscChar">
    <w:name w:val="Lời trích dẫn Sâu sắc Char"/>
    <w:basedOn w:val="Phngmcnhcaonvn"/>
    <w:link w:val="LitrchdnSusc"/>
    <w:uiPriority w:val="30"/>
    <w:rsid w:val="00FC693F"/>
    <w:rPr>
      <w:b/>
      <w:bCs/>
      <w:i/>
      <w:iCs/>
      <w:color w:val="4F81BD" w:themeColor="accent1"/>
    </w:rPr>
  </w:style>
  <w:style w:type="character" w:styleId="NhnmnhTinht">
    <w:name w:val="Subtle Emphasis"/>
    <w:basedOn w:val="Phngmcnhcaonvn"/>
    <w:uiPriority w:val="19"/>
    <w:qFormat/>
    <w:rsid w:val="00FC693F"/>
    <w:rPr>
      <w:i/>
      <w:iCs/>
      <w:color w:val="808080" w:themeColor="text1" w:themeTint="7F"/>
    </w:rPr>
  </w:style>
  <w:style w:type="character" w:styleId="NhnmnhMnhlit">
    <w:name w:val="Intense Emphasis"/>
    <w:basedOn w:val="Phngmcnhcaonvn"/>
    <w:uiPriority w:val="21"/>
    <w:qFormat/>
    <w:rsid w:val="00FC693F"/>
    <w:rPr>
      <w:b/>
      <w:bCs/>
      <w:i/>
      <w:iCs/>
      <w:color w:val="4F81BD" w:themeColor="accent1"/>
    </w:rPr>
  </w:style>
  <w:style w:type="character" w:styleId="ThamchiuTinht">
    <w:name w:val="Subtle Reference"/>
    <w:basedOn w:val="Phngmcnhcaonvn"/>
    <w:uiPriority w:val="31"/>
    <w:qFormat/>
    <w:rsid w:val="00FC693F"/>
    <w:rPr>
      <w:smallCaps/>
      <w:color w:val="C0504D" w:themeColor="accent2"/>
      <w:u w:val="single"/>
    </w:rPr>
  </w:style>
  <w:style w:type="character" w:styleId="ThamchiuMnhlit">
    <w:name w:val="Intense Reference"/>
    <w:basedOn w:val="Phngmcnhcaonvn"/>
    <w:uiPriority w:val="32"/>
    <w:qFormat/>
    <w:rsid w:val="00FC693F"/>
    <w:rPr>
      <w:b/>
      <w:bCs/>
      <w:smallCaps/>
      <w:color w:val="C0504D" w:themeColor="accent2"/>
      <w:spacing w:val="5"/>
      <w:u w:val="single"/>
    </w:rPr>
  </w:style>
  <w:style w:type="character" w:styleId="TiuSch">
    <w:name w:val="Book Title"/>
    <w:basedOn w:val="Phngmcnhcaonvn"/>
    <w:uiPriority w:val="33"/>
    <w:qFormat/>
    <w:rsid w:val="00FC693F"/>
    <w:rPr>
      <w:b/>
      <w:bCs/>
      <w:smallCaps/>
      <w:spacing w:val="5"/>
    </w:rPr>
  </w:style>
  <w:style w:type="paragraph" w:styleId="mcMclc">
    <w:name w:val="TOC Heading"/>
    <w:basedOn w:val="mc1"/>
    <w:next w:val="Chun"/>
    <w:uiPriority w:val="39"/>
    <w:semiHidden/>
    <w:unhideWhenUsed/>
    <w:qFormat/>
    <w:rsid w:val="00FC693F"/>
    <w:pPr>
      <w:outlineLvl w:val="9"/>
    </w:pPr>
  </w:style>
  <w:style w:type="table" w:styleId="LiBng">
    <w:name w:val="Table Grid"/>
    <w:basedOn w:val="BngChun"/>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nnMusng">
    <w:name w:val="Light Shading"/>
    <w:basedOn w:val="BngChun"/>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nnMusng-Nhnmnh1">
    <w:name w:val="Light Shading Accent 1"/>
    <w:basedOn w:val="BngChun"/>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usng-Nhnmnh2">
    <w:name w:val="Light Shading Accent 2"/>
    <w:basedOn w:val="BngChun"/>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usng-Nhnmnh3">
    <w:name w:val="Light Shading Accent 3"/>
    <w:basedOn w:val="BngChun"/>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usng-Nhnmnh4">
    <w:name w:val="Light Shading Accent 4"/>
    <w:basedOn w:val="BngChun"/>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usng-Nhnmnh5">
    <w:name w:val="Light Shading Accent 5"/>
    <w:basedOn w:val="BngChun"/>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usng-Nhnmnh6">
    <w:name w:val="Light Shading Accent 6"/>
    <w:basedOn w:val="BngChun"/>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DanhschMusng">
    <w:name w:val="Light List"/>
    <w:basedOn w:val="BngChun"/>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DanhschMusng-Nhnmnh1">
    <w:name w:val="Light List Accent 1"/>
    <w:basedOn w:val="BngChun"/>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chMusng-Nhnmnh2">
    <w:name w:val="Light List Accent 2"/>
    <w:basedOn w:val="BngChun"/>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chMusng-Nhnmnh3">
    <w:name w:val="Light List Accent 3"/>
    <w:basedOn w:val="BngChun"/>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chMusng-Nhnmnh4">
    <w:name w:val="Light List Accent 4"/>
    <w:basedOn w:val="BngChun"/>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chMusng-Nhnmnh5">
    <w:name w:val="Light List Accent 5"/>
    <w:basedOn w:val="BngChun"/>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chMusng-Nhnmnh6">
    <w:name w:val="Light List Accent 6"/>
    <w:basedOn w:val="BngChun"/>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Musng">
    <w:name w:val="Light Grid"/>
    <w:basedOn w:val="BngChun"/>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Musng-Nhnmnh1">
    <w:name w:val="Light Grid Accent 1"/>
    <w:basedOn w:val="BngChun"/>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usng-Nhnmnh2">
    <w:name w:val="Light Grid Accent 2"/>
    <w:basedOn w:val="BngChun"/>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usng-Nhnmnh3">
    <w:name w:val="Light Grid Accent 3"/>
    <w:basedOn w:val="BngChun"/>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usng-Nhnmnh4">
    <w:name w:val="Light Grid Accent 4"/>
    <w:basedOn w:val="BngChun"/>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usng-Nhnmnh5">
    <w:name w:val="Light Grid Accent 5"/>
    <w:basedOn w:val="BngChun"/>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usng-Nhnmnh6">
    <w:name w:val="Light Grid Accent 6"/>
    <w:basedOn w:val="BngChun"/>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TnnVa1">
    <w:name w:val="Medium Shading 1"/>
    <w:basedOn w:val="BngChun"/>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TnnVa1-Nhnmnh1">
    <w:name w:val="Medium Shading 1 Accent 1"/>
    <w:basedOn w:val="BngChun"/>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nh2">
    <w:name w:val="Medium Shading 1 Accent 2"/>
    <w:basedOn w:val="BngChun"/>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nh3">
    <w:name w:val="Medium Shading 1 Accent 3"/>
    <w:basedOn w:val="BngChun"/>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nh4">
    <w:name w:val="Medium Shading 1 Accent 4"/>
    <w:basedOn w:val="BngChun"/>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nh5">
    <w:name w:val="Medium Shading 1 Accent 5"/>
    <w:basedOn w:val="BngChun"/>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nh6">
    <w:name w:val="Medium Shading 1 Accent 6"/>
    <w:basedOn w:val="BngChun"/>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TnnVa2">
    <w:name w:val="Medium Shading 2"/>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nnVa2-Nhnmnh1">
    <w:name w:val="Medium Shading 2 Accent 1"/>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2">
    <w:name w:val="Medium Shading 2 Accent 2"/>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3">
    <w:name w:val="Medium Shading 2 Accent 3"/>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4">
    <w:name w:val="Medium Shading 2 Accent 4"/>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5">
    <w:name w:val="Medium Shading 2 Accent 5"/>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nh6">
    <w:name w:val="Medium Shading 2 Accent 6"/>
    <w:basedOn w:val="BngChun"/>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DanhschVa1">
    <w:name w:val="Medium List 1"/>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DanhschVa1-Nhnmnh1">
    <w:name w:val="Medium List 1 Accent 1"/>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chVa1-Nhnmnh2">
    <w:name w:val="Medium List 1 Accent 2"/>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chVa1-Nhnmnh3">
    <w:name w:val="Medium List 1 Accent 3"/>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chVa1-Nhnmnh4">
    <w:name w:val="Medium List 1 Accent 4"/>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chVa1-Nhnmnh5">
    <w:name w:val="Medium List 1 Accent 5"/>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chVa1-Nhnmnh6">
    <w:name w:val="Medium List 1 Accent 6"/>
    <w:basedOn w:val="BngChun"/>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DanhschVa2">
    <w:name w:val="Medium List 2"/>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1">
    <w:name w:val="Medium List 2 Accent 1"/>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2">
    <w:name w:val="Medium List 2 Accent 2"/>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3">
    <w:name w:val="Medium List 2 Accent 3"/>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4">
    <w:name w:val="Medium List 2 Accent 4"/>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5">
    <w:name w:val="Medium List 2 Accent 5"/>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chVa2-Nhnmnh6">
    <w:name w:val="Medium List 2 Accent 6"/>
    <w:basedOn w:val="BngChun"/>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Va1">
    <w:name w:val="Medium Grid 1"/>
    <w:basedOn w:val="BngChun"/>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nh1">
    <w:name w:val="Medium Grid 1 Accent 1"/>
    <w:basedOn w:val="BngChun"/>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nh2">
    <w:name w:val="Medium Grid 1 Accent 2"/>
    <w:basedOn w:val="BngChun"/>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nh3">
    <w:name w:val="Medium Grid 1 Accent 3"/>
    <w:basedOn w:val="BngChun"/>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nh4">
    <w:name w:val="Medium Grid 1 Accent 4"/>
    <w:basedOn w:val="BngChun"/>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nh5">
    <w:name w:val="Medium Grid 1 Accent 5"/>
    <w:basedOn w:val="BngChun"/>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nh6">
    <w:name w:val="Medium Grid 1 Accent 6"/>
    <w:basedOn w:val="BngChun"/>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LiVa2">
    <w:name w:val="Medium Grid 2"/>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nh1">
    <w:name w:val="Medium Grid 2 Accent 1"/>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nh2">
    <w:name w:val="Medium Grid 2 Accent 2"/>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nh3">
    <w:name w:val="Medium Grid 2 Accent 3"/>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nh4">
    <w:name w:val="Medium Grid 2 Accent 4"/>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nh5">
    <w:name w:val="Medium Grid 2 Accent 5"/>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nh6">
    <w:name w:val="Medium Grid 2 Accent 6"/>
    <w:basedOn w:val="BngChun"/>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LiVa3">
    <w:name w:val="Medium Grid 3"/>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nh1">
    <w:name w:val="Medium Grid 3 Accent 1"/>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nh2">
    <w:name w:val="Medium Grid 3 Accent 2"/>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nh3">
    <w:name w:val="Medium Grid 3 Accent 3"/>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nh4">
    <w:name w:val="Medium Grid 3 Accent 4"/>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nh5">
    <w:name w:val="Medium Grid 3 Accent 5"/>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nh6">
    <w:name w:val="Medium Grid 3 Accent 6"/>
    <w:basedOn w:val="BngChun"/>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nhschSm">
    <w:name w:val="Dark List"/>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chSm-Nhnmnh1">
    <w:name w:val="Dark List Accent 1"/>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chSm-Nhnmnh2">
    <w:name w:val="Dark List Accent 2"/>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chSm-Nhnmnh3">
    <w:name w:val="Dark List Accent 3"/>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chSm-Nhnmnh4">
    <w:name w:val="Dark List Accent 4"/>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chSm-Nhnmnh5">
    <w:name w:val="Dark List Accent 5"/>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chSm-Nhnmnh6">
    <w:name w:val="Dark List Accent 6"/>
    <w:basedOn w:val="BngChun"/>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TnnScs">
    <w:name w:val="Colorful Shading"/>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nh1">
    <w:name w:val="Colorful Shading Accent 1"/>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nh2">
    <w:name w:val="Colorful Shading Accent 2"/>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nh3">
    <w:name w:val="Colorful Shading Accent 3"/>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nh4">
    <w:name w:val="Colorful Shading Accent 4"/>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nh5">
    <w:name w:val="Colorful Shading Accent 5"/>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nh6">
    <w:name w:val="Colorful Shading Accent 6"/>
    <w:basedOn w:val="BngChun"/>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nhschScs">
    <w:name w:val="Colorful List"/>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chScs-Nhnmnh1">
    <w:name w:val="Colorful List Accent 1"/>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chScs-Nhnmnh2">
    <w:name w:val="Colorful List Accent 2"/>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chScs-Nhnmnh3">
    <w:name w:val="Colorful List Accent 3"/>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chScs-Nhnmnh4">
    <w:name w:val="Colorful List Accent 4"/>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chScs-Nhnmnh5">
    <w:name w:val="Colorful List Accent 5"/>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chScs-Nhnmnh6">
    <w:name w:val="Colorful List Accent 6"/>
    <w:basedOn w:val="BngChun"/>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Scs">
    <w:name w:val="Colorful Grid"/>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nh1">
    <w:name w:val="Colorful Grid Accent 1"/>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nh2">
    <w:name w:val="Colorful Grid Accent 2"/>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nh3">
    <w:name w:val="Colorful Grid Accent 3"/>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nh4">
    <w:name w:val="Colorful Grid Accent 4"/>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nh5">
    <w:name w:val="Colorful Grid Accent 5"/>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6">
    <w:name w:val="Colorful Grid Accent 6"/>
    <w:basedOn w:val="BngChun"/>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ngchthch">
    <w:name w:val="Balloon Text"/>
    <w:basedOn w:val="Chun"/>
    <w:link w:val="BngchthchChar"/>
    <w:uiPriority w:val="99"/>
    <w:semiHidden/>
    <w:unhideWhenUsed/>
    <w:rsid w:val="00607197"/>
    <w:pPr>
      <w:spacing w:line="240" w:lineRule="auto"/>
    </w:pPr>
    <w:rPr>
      <w:rFonts w:ascii="Segoe UI" w:hAnsi="Segoe UI" w:cs="Segoe UI"/>
      <w:sz w:val="18"/>
      <w:szCs w:val="18"/>
    </w:rPr>
  </w:style>
  <w:style w:type="character" w:customStyle="1" w:styleId="BngchthchChar">
    <w:name w:val="Bóng chú thích Char"/>
    <w:basedOn w:val="Phngmcnhcaonvn"/>
    <w:link w:val="Bngchthch"/>
    <w:uiPriority w:val="99"/>
    <w:semiHidden/>
    <w:rsid w:val="00607197"/>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577190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3F5CC-C949-4E0B-9F82-7EFB3262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Pages>
  <Words>3470</Words>
  <Characters>19779</Characters>
  <Application>Microsoft Office Word</Application>
  <DocSecurity>0</DocSecurity>
  <Lines>164</Lines>
  <Paragraphs>46</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Tờ trình dự thảo Quyết định về cấp giấy phép xây dựng có thời hạn và quản lý trật tự xây dựng tỉnh Thái Nguyên</vt:lpstr>
      <vt:lpstr>Tờ trình dự thảo Quyết định về cấp giấy phép xây dựng có thời hạn và quản lý trật tự xây dựng tỉnh Thái Nguyên</vt:lpstr>
    </vt:vector>
  </TitlesOfParts>
  <Manager/>
  <Company/>
  <LinksUpToDate>false</LinksUpToDate>
  <CharactersWithSpaces>23203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Tờ trình dự thảo Quyết định về cấp giấy phép xây dựng có thời hạn và quản lý trật tự xây dựng tỉnh Thái Nguyên</dc:title>
  <dc:subject>Dự thảo Tờ trình</dc:subject>
  <dc:creator>Sở Xây dựng tỉnh Thái Nguyên</dc:creator>
  <cp:keywords/>
  <dc:description>generated by python-docx</dc:description>
  <cp:lastModifiedBy>Admin</cp:lastModifiedBy>
  <cp:revision>7</cp:revision>
  <cp:lastPrinted>2026-07-30T03:45:00Z</cp:lastPrinted>
  <dcterms:created xsi:type="dcterms:W3CDTF">2026-07-30T04:21:00Z</dcterms:created>
  <dcterms:modified xsi:type="dcterms:W3CDTF">2026-07-30T10:49:00Z</dcterms:modified>
  <cp:category/>
</cp:coreProperties>
</file>